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F5E68">
      <w:pPr>
        <w:jc w:val="center"/>
        <w:rPr>
          <w:rFonts w:ascii="Times New Roman" w:hAnsi="Times New Roman" w:cs="Times New Roman"/>
          <w:b/>
          <w:bCs/>
          <w:sz w:val="32"/>
          <w:szCs w:val="32"/>
          <w:lang w:eastAsia="zh-CN"/>
        </w:rPr>
      </w:pPr>
      <w:r>
        <w:rPr>
          <w:rFonts w:ascii="Times New Roman" w:hAnsi="Times New Roman" w:cs="Times New Roman"/>
          <w:b/>
          <w:bCs/>
          <w:sz w:val="32"/>
          <w:szCs w:val="32"/>
          <w:lang w:eastAsia="zh-CN"/>
        </w:rPr>
        <w:t>3.10 Transcription of the first group online discussion</w:t>
      </w:r>
    </w:p>
    <w:p w14:paraId="58BD139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(00:01:02): OK, everyone, let's get started. I won't waste any more of your time, but I'd like to start by telling you a little bit about </w:t>
      </w:r>
      <w:r>
        <w:rPr>
          <w:rFonts w:ascii="Times New Roman" w:hAnsi="Times New Roman" w:cs="Times New Roman"/>
          <w:lang w:eastAsia="zh-CN"/>
        </w:rPr>
        <w:t xml:space="preserve">what </w:t>
      </w:r>
      <w:r>
        <w:rPr>
          <w:rFonts w:ascii="Times New Roman" w:hAnsi="Times New Roman" w:cs="Times New Roman"/>
        </w:rPr>
        <w:t>we'll</w:t>
      </w:r>
      <w:r>
        <w:rPr>
          <w:rFonts w:ascii="Times New Roman" w:hAnsi="Times New Roman" w:cs="Times New Roman"/>
          <w:lang w:eastAsia="zh-CN"/>
        </w:rPr>
        <w:t xml:space="preserve"> be talking about </w:t>
      </w:r>
      <w:r>
        <w:rPr>
          <w:rFonts w:ascii="Times New Roman" w:hAnsi="Times New Roman" w:cs="Times New Roman"/>
        </w:rPr>
        <w:t>and some basic information</w:t>
      </w:r>
      <w:r>
        <w:rPr>
          <w:rFonts w:ascii="Times New Roman" w:hAnsi="Times New Roman" w:cs="Times New Roman"/>
          <w:lang w:eastAsia="zh-CN"/>
        </w:rPr>
        <w:t xml:space="preserve">. </w:t>
      </w:r>
      <w:r>
        <w:rPr>
          <w:rFonts w:ascii="Times New Roman" w:hAnsi="Times New Roman" w:cs="Times New Roman"/>
        </w:rPr>
        <w:t>Welcome to my doctoral dissertation panel. I am a fourth-semester</w:t>
      </w:r>
      <w:r>
        <w:rPr>
          <w:rFonts w:hint="eastAsia" w:ascii="Times New Roman" w:hAnsi="Times New Roman" w:cs="Times New Roman"/>
          <w:lang w:eastAsia="zh-CN"/>
        </w:rPr>
        <w:t xml:space="preserve"> </w:t>
      </w:r>
      <w:r>
        <w:rPr>
          <w:rFonts w:ascii="Times New Roman" w:hAnsi="Times New Roman" w:cs="Times New Roman"/>
        </w:rPr>
        <w:t xml:space="preserve">PhD in Communication Studies at UKM with a research interest in intercultural communication, and my dissertation is about the </w:t>
      </w:r>
      <w:r>
        <w:rPr>
          <w:rFonts w:hint="eastAsia" w:ascii="Times New Roman" w:hAnsi="Times New Roman" w:cs="Times New Roman"/>
          <w:lang w:val="en-US" w:eastAsia="zh-CN"/>
        </w:rPr>
        <w:t>cross-</w:t>
      </w:r>
      <w:r>
        <w:rPr>
          <w:rFonts w:ascii="Times New Roman" w:hAnsi="Times New Roman" w:cs="Times New Roman"/>
        </w:rPr>
        <w:t xml:space="preserve">cultural </w:t>
      </w:r>
      <w:r>
        <w:rPr>
          <w:rFonts w:hint="eastAsia" w:ascii="Times New Roman" w:hAnsi="Times New Roman" w:cs="Times New Roman"/>
          <w:lang w:val="en-US" w:eastAsia="zh-CN"/>
        </w:rPr>
        <w:t xml:space="preserve">academic </w:t>
      </w:r>
      <w:r>
        <w:rPr>
          <w:rFonts w:ascii="Times New Roman" w:hAnsi="Times New Roman" w:cs="Times New Roman"/>
        </w:rPr>
        <w:t xml:space="preserve">adaptation of Chinese undergraduate students in Malaysia. </w:t>
      </w:r>
      <w:r>
        <w:rPr>
          <w:rFonts w:ascii="Times New Roman" w:hAnsi="Times New Roman" w:cs="Times New Roman"/>
          <w:lang w:eastAsia="zh-CN"/>
        </w:rPr>
        <w:t xml:space="preserve">The best way to find out how our undergraduate students adapt in Malaysia is to chat with them. Nowadays, </w:t>
      </w:r>
      <w:r>
        <w:rPr>
          <w:rFonts w:ascii="Times New Roman" w:hAnsi="Times New Roman" w:cs="Times New Roman"/>
        </w:rPr>
        <w:t xml:space="preserve">social media plays a significant role in our study abroad process, and I have recruited many of you from social media, so I would also like to know what role social media plays in your study life. Lastly, please share how you solved your problems with me. Yesterday, I privately sent each partner the guide for </w:t>
      </w:r>
      <w:r>
        <w:rPr>
          <w:rFonts w:ascii="Times New Roman" w:hAnsi="Times New Roman" w:cs="Times New Roman"/>
          <w:lang w:eastAsia="zh-CN"/>
        </w:rPr>
        <w:t xml:space="preserve">this </w:t>
      </w:r>
      <w:r>
        <w:rPr>
          <w:rFonts w:ascii="Times New Roman" w:hAnsi="Times New Roman" w:cs="Times New Roman"/>
        </w:rPr>
        <w:t>panel discussion</w:t>
      </w:r>
      <w:r>
        <w:rPr>
          <w:rFonts w:ascii="Times New Roman" w:hAnsi="Times New Roman" w:cs="Times New Roman"/>
          <w:lang w:eastAsia="zh-CN"/>
        </w:rPr>
        <w:t>. T</w:t>
      </w:r>
      <w:r>
        <w:rPr>
          <w:rFonts w:ascii="Times New Roman" w:hAnsi="Times New Roman" w:cs="Times New Roman"/>
        </w:rPr>
        <w:t xml:space="preserve">here will be about 20 questions. I'll be </w:t>
      </w:r>
      <w:r>
        <w:rPr>
          <w:rFonts w:ascii="Times New Roman" w:hAnsi="Times New Roman" w:cs="Times New Roman"/>
          <w:lang w:eastAsia="zh-CN"/>
        </w:rPr>
        <w:t xml:space="preserve">the </w:t>
      </w:r>
      <w:r>
        <w:rPr>
          <w:rFonts w:ascii="Times New Roman" w:hAnsi="Times New Roman" w:cs="Times New Roman"/>
        </w:rPr>
        <w:t>moderator, and then we'll have a note-taker for this panel</w:t>
      </w:r>
      <w:r>
        <w:rPr>
          <w:rFonts w:ascii="Times New Roman" w:hAnsi="Times New Roman" w:cs="Times New Roman"/>
          <w:lang w:eastAsia="zh-CN"/>
        </w:rPr>
        <w:t xml:space="preserve">, </w:t>
      </w:r>
      <w:r>
        <w:rPr>
          <w:rFonts w:ascii="Times New Roman" w:hAnsi="Times New Roman" w:cs="Times New Roman"/>
        </w:rPr>
        <w:t xml:space="preserve">my PhD </w:t>
      </w:r>
      <w:r>
        <w:rPr>
          <w:rFonts w:hint="eastAsia" w:ascii="Times New Roman" w:hAnsi="Times New Roman" w:cs="Times New Roman"/>
          <w:lang w:eastAsia="zh-CN"/>
        </w:rPr>
        <w:t>classmate</w:t>
      </w:r>
      <w:r>
        <w:rPr>
          <w:rFonts w:ascii="Times New Roman" w:hAnsi="Times New Roman" w:cs="Times New Roman"/>
        </w:rPr>
        <w:t>, Fangfang Jin. Fangfang, say hello to everyone,</w:t>
      </w:r>
      <w:r>
        <w:rPr>
          <w:rFonts w:hint="eastAsia" w:ascii="Times New Roman" w:hAnsi="Times New Roman" w:cs="Times New Roman"/>
          <w:lang w:eastAsia="zh-CN"/>
        </w:rPr>
        <w:t xml:space="preserve"> please</w:t>
      </w:r>
      <w:r>
        <w:rPr>
          <w:rFonts w:ascii="Times New Roman" w:hAnsi="Times New Roman" w:cs="Times New Roman"/>
        </w:rPr>
        <w:t>!</w:t>
      </w:r>
    </w:p>
    <w:p w14:paraId="72673229">
      <w:pPr>
        <w:jc w:val="both"/>
        <w:rPr>
          <w:rFonts w:ascii="Times New Roman" w:hAnsi="Times New Roman" w:cs="Times New Roman"/>
        </w:rPr>
      </w:pPr>
      <w:r>
        <w:rPr>
          <w:rFonts w:ascii="Times New Roman" w:hAnsi="Times New Roman" w:cs="Times New Roman"/>
        </w:rPr>
        <w:t>Fangfang Jin (00:03:11): Hi, everyone. I'm the note-taker for this focus group discussion, and I am Eva's classmate</w:t>
      </w:r>
      <w:r>
        <w:rPr>
          <w:rFonts w:hint="eastAsia" w:ascii="Times New Roman" w:hAnsi="Times New Roman" w:cs="Times New Roman"/>
          <w:lang w:eastAsia="zh-CN"/>
        </w:rPr>
        <w:t>.</w:t>
      </w:r>
      <w:r>
        <w:rPr>
          <w:rFonts w:ascii="Times New Roman" w:hAnsi="Times New Roman" w:cs="Times New Roman"/>
        </w:rPr>
        <w:t xml:space="preserve"> I'll be taking notes on </w:t>
      </w:r>
      <w:r>
        <w:rPr>
          <w:rFonts w:hint="eastAsia" w:ascii="Times New Roman" w:hAnsi="Times New Roman" w:cs="Times New Roman"/>
          <w:lang w:eastAsia="zh-CN"/>
        </w:rPr>
        <w:t>the discussion contents</w:t>
      </w:r>
      <w:r>
        <w:rPr>
          <w:rFonts w:ascii="Times New Roman" w:hAnsi="Times New Roman" w:cs="Times New Roman"/>
        </w:rPr>
        <w:t xml:space="preserve"> during this meeting. Thank you!</w:t>
      </w:r>
    </w:p>
    <w:p w14:paraId="4FB0A4F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(00:03:25): We will follow the </w:t>
      </w:r>
      <w:r>
        <w:rPr>
          <w:rFonts w:hint="eastAsia" w:ascii="Times New Roman" w:hAnsi="Times New Roman" w:cs="Times New Roman"/>
          <w:lang w:eastAsia="zh-CN"/>
        </w:rPr>
        <w:t xml:space="preserve">discussion </w:t>
      </w:r>
      <w:r>
        <w:rPr>
          <w:rFonts w:ascii="Times New Roman" w:hAnsi="Times New Roman" w:cs="Times New Roman"/>
        </w:rPr>
        <w:t>outline</w:t>
      </w:r>
      <w:r>
        <w:rPr>
          <w:rFonts w:ascii="Times New Roman" w:hAnsi="Times New Roman" w:cs="Times New Roman"/>
          <w:lang w:eastAsia="zh-CN"/>
        </w:rPr>
        <w:t>.</w:t>
      </w:r>
      <w:r>
        <w:rPr>
          <w:rFonts w:ascii="Times New Roman" w:hAnsi="Times New Roman" w:cs="Times New Roman"/>
        </w:rPr>
        <w:t xml:space="preserve"> The first part is to introduce ourselves. Let's talk from my position one by one, OK? The first part is to introduce ourselves, one by one, from my position, OK? We will start with our English names</w:t>
      </w:r>
      <w:r>
        <w:rPr>
          <w:rFonts w:ascii="Times New Roman" w:hAnsi="Times New Roman" w:cs="Times New Roman"/>
          <w:lang w:eastAsia="zh-CN"/>
        </w:rPr>
        <w:t xml:space="preserve"> </w:t>
      </w:r>
      <w:r>
        <w:rPr>
          <w:rFonts w:ascii="Times New Roman" w:hAnsi="Times New Roman" w:cs="Times New Roman"/>
        </w:rPr>
        <w:t>or nicknames, not our real names, ages, schools, majors, and semesters of study</w:t>
      </w:r>
      <w:r>
        <w:rPr>
          <w:rFonts w:hint="eastAsia" w:ascii="Times New Roman" w:hAnsi="Times New Roman" w:cs="Times New Roman"/>
          <w:lang w:eastAsia="zh-CN"/>
        </w:rPr>
        <w:t>,</w:t>
      </w:r>
      <w:r>
        <w:rPr>
          <w:rFonts w:ascii="Times New Roman" w:hAnsi="Times New Roman" w:cs="Times New Roman"/>
        </w:rPr>
        <w:t xml:space="preserve"> whether you have studied overseas before coming to Malaysia, and which language you mainly use to communicate in Malaysia.</w:t>
      </w:r>
    </w:p>
    <w:p w14:paraId="3CFFAF5C">
      <w:pPr>
        <w:jc w:val="both"/>
        <w:rPr>
          <w:rFonts w:hint="eastAsia" w:ascii="Times New Roman" w:hAnsi="Times New Roman" w:cs="Times New Roman"/>
          <w:lang w:eastAsia="zh-CN"/>
        </w:rPr>
      </w:pPr>
      <w:r>
        <w:rPr>
          <w:rFonts w:ascii="Times New Roman" w:hAnsi="Times New Roman" w:cs="Times New Roman"/>
          <w:lang w:eastAsia="zh-CN"/>
        </w:rPr>
        <w:t xml:space="preserve">Miya </w:t>
      </w:r>
      <w:r>
        <w:rPr>
          <w:rFonts w:ascii="Times New Roman" w:hAnsi="Times New Roman" w:cs="Times New Roman"/>
        </w:rPr>
        <w:t xml:space="preserve">(00:04:32): Okay. My name is </w:t>
      </w:r>
      <w:r>
        <w:rPr>
          <w:rFonts w:ascii="Times New Roman" w:hAnsi="Times New Roman" w:cs="Times New Roman"/>
          <w:lang w:eastAsia="zh-CN"/>
        </w:rPr>
        <w:t>Mi</w:t>
      </w:r>
      <w:r>
        <w:rPr>
          <w:rFonts w:hint="eastAsia" w:ascii="Times New Roman" w:hAnsi="Times New Roman" w:cs="Times New Roman"/>
          <w:lang w:eastAsia="zh-CN"/>
        </w:rPr>
        <w:t>y</w:t>
      </w:r>
      <w:r>
        <w:rPr>
          <w:rFonts w:ascii="Times New Roman" w:hAnsi="Times New Roman" w:cs="Times New Roman"/>
          <w:lang w:eastAsia="zh-CN"/>
        </w:rPr>
        <w:t>a</w:t>
      </w:r>
      <w:r>
        <w:rPr>
          <w:rFonts w:ascii="Times New Roman" w:hAnsi="Times New Roman" w:cs="Times New Roman"/>
        </w:rPr>
        <w:t>. I'm 21 years old, and I am studying in the Faculty of Computing at Universiti Kebangsaan Malaysia</w:t>
      </w:r>
      <w:r>
        <w:rPr>
          <w:rFonts w:ascii="Times New Roman" w:hAnsi="Times New Roman" w:cs="Times New Roman"/>
          <w:lang w:eastAsia="zh-CN"/>
        </w:rPr>
        <w:t xml:space="preserve">. </w:t>
      </w:r>
      <w:r>
        <w:rPr>
          <w:rFonts w:ascii="Times New Roman" w:hAnsi="Times New Roman" w:cs="Times New Roman"/>
        </w:rPr>
        <w:t xml:space="preserve">I'm majoring in CS-Computer Science. I am currently </w:t>
      </w:r>
      <w:r>
        <w:rPr>
          <w:rFonts w:ascii="Times New Roman" w:hAnsi="Times New Roman" w:cs="Times New Roman"/>
          <w:lang w:eastAsia="zh-CN"/>
        </w:rPr>
        <w:t xml:space="preserve">in the </w:t>
      </w:r>
      <w:r>
        <w:rPr>
          <w:rFonts w:hint="eastAsia" w:ascii="Times New Roman" w:hAnsi="Times New Roman" w:cs="Times New Roman"/>
          <w:lang w:eastAsia="zh-CN"/>
        </w:rPr>
        <w:t>four</w:t>
      </w:r>
      <w:r>
        <w:rPr>
          <w:rFonts w:ascii="Times New Roman" w:hAnsi="Times New Roman" w:cs="Times New Roman"/>
          <w:lang w:eastAsia="zh-CN"/>
        </w:rPr>
        <w:t>th semester</w:t>
      </w:r>
      <w:r>
        <w:rPr>
          <w:rFonts w:ascii="Times New Roman" w:hAnsi="Times New Roman" w:cs="Times New Roman"/>
        </w:rPr>
        <w:t xml:space="preserve">. Before coming to Malaysia, I had no experience studying overseas. I </w:t>
      </w:r>
      <w:r>
        <w:rPr>
          <w:rFonts w:ascii="Times New Roman" w:hAnsi="Times New Roman" w:cs="Times New Roman"/>
          <w:lang w:eastAsia="zh-CN"/>
        </w:rPr>
        <w:t xml:space="preserve">mainly communicate </w:t>
      </w:r>
      <w:r>
        <w:rPr>
          <w:rFonts w:ascii="Times New Roman" w:hAnsi="Times New Roman" w:cs="Times New Roman"/>
        </w:rPr>
        <w:t>in English</w:t>
      </w:r>
      <w:r>
        <w:rPr>
          <w:rFonts w:ascii="Times New Roman" w:hAnsi="Times New Roman" w:cs="Times New Roman"/>
          <w:lang w:eastAsia="zh-CN"/>
        </w:rPr>
        <w:t xml:space="preserve"> </w:t>
      </w:r>
      <w:r>
        <w:rPr>
          <w:rFonts w:hint="eastAsia" w:ascii="Times New Roman" w:hAnsi="Times New Roman" w:cs="Times New Roman"/>
          <w:lang w:eastAsia="zh-CN"/>
        </w:rPr>
        <w:t>in Malaysia.</w:t>
      </w:r>
    </w:p>
    <w:p w14:paraId="481720F0">
      <w:pPr>
        <w:jc w:val="both"/>
        <w:rPr>
          <w:rFonts w:hint="eastAsia"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(00:05:21): Then our next student, </w:t>
      </w:r>
      <w:r>
        <w:rPr>
          <w:rFonts w:ascii="Times New Roman" w:hAnsi="Times New Roman" w:cs="Times New Roman"/>
          <w:lang w:eastAsia="zh-CN"/>
        </w:rPr>
        <w:t>Hanyu</w:t>
      </w:r>
      <w:r>
        <w:rPr>
          <w:rFonts w:hint="eastAsia" w:ascii="Times New Roman" w:hAnsi="Times New Roman" w:cs="Times New Roman"/>
          <w:lang w:eastAsia="zh-CN"/>
        </w:rPr>
        <w:t>.</w:t>
      </w:r>
    </w:p>
    <w:p w14:paraId="4F6B27D7">
      <w:pPr>
        <w:jc w:val="both"/>
        <w:rPr>
          <w:rFonts w:ascii="Times New Roman" w:hAnsi="Times New Roman" w:cs="Times New Roman"/>
          <w:lang w:eastAsia="zh-CN"/>
        </w:rPr>
      </w:pPr>
      <w:r>
        <w:rPr>
          <w:rFonts w:ascii="Times New Roman" w:hAnsi="Times New Roman" w:cs="Times New Roman"/>
          <w:lang w:eastAsia="zh-CN"/>
        </w:rPr>
        <w:t>Hanyu</w:t>
      </w:r>
      <w:r>
        <w:rPr>
          <w:rFonts w:ascii="Times New Roman" w:hAnsi="Times New Roman" w:cs="Times New Roman"/>
        </w:rPr>
        <w:t>(00:05:27): Hi, everyone</w:t>
      </w:r>
      <w:r>
        <w:rPr>
          <w:rFonts w:hint="eastAsia"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lang w:eastAsia="zh-CN"/>
        </w:rPr>
        <w:t>M</w:t>
      </w:r>
      <w:r>
        <w:rPr>
          <w:rFonts w:ascii="Times New Roman" w:hAnsi="Times New Roman" w:cs="Times New Roman"/>
        </w:rPr>
        <w:t xml:space="preserve">y name is Hanyu. I'm 19 </w:t>
      </w:r>
      <w:r>
        <w:rPr>
          <w:rFonts w:ascii="Times New Roman" w:hAnsi="Times New Roman" w:cs="Times New Roman"/>
          <w:lang w:eastAsia="zh-CN"/>
        </w:rPr>
        <w:t xml:space="preserve">and </w:t>
      </w:r>
      <w:r>
        <w:rPr>
          <w:rFonts w:ascii="Times New Roman" w:hAnsi="Times New Roman" w:cs="Times New Roman"/>
        </w:rPr>
        <w:t xml:space="preserve">currently </w:t>
      </w:r>
      <w:r>
        <w:rPr>
          <w:rFonts w:ascii="Times New Roman" w:hAnsi="Times New Roman" w:cs="Times New Roman"/>
          <w:lang w:eastAsia="zh-CN"/>
        </w:rPr>
        <w:t xml:space="preserve">studying </w:t>
      </w:r>
      <w:r>
        <w:rPr>
          <w:rFonts w:ascii="Times New Roman" w:hAnsi="Times New Roman" w:cs="Times New Roman"/>
        </w:rPr>
        <w:t xml:space="preserve">Electrical and electronic engineering </w:t>
      </w:r>
      <w:r>
        <w:rPr>
          <w:rFonts w:ascii="Times New Roman" w:hAnsi="Times New Roman" w:cs="Times New Roman"/>
          <w:lang w:eastAsia="zh-CN"/>
        </w:rPr>
        <w:t xml:space="preserve">at </w:t>
      </w:r>
      <w:r>
        <w:rPr>
          <w:rFonts w:ascii="Times New Roman" w:hAnsi="Times New Roman" w:cs="Times New Roman"/>
        </w:rPr>
        <w:t>UCSI. I'</w:t>
      </w:r>
      <w:r>
        <w:rPr>
          <w:rFonts w:ascii="Times New Roman" w:hAnsi="Times New Roman" w:cs="Times New Roman"/>
          <w:lang w:eastAsia="zh-CN"/>
        </w:rPr>
        <w:t xml:space="preserve">m in the </w:t>
      </w:r>
      <w:r>
        <w:rPr>
          <w:rFonts w:hint="eastAsia" w:ascii="Times New Roman" w:hAnsi="Times New Roman" w:cs="Times New Roman"/>
          <w:lang w:val="en-US" w:eastAsia="zh-CN"/>
        </w:rPr>
        <w:t>Second</w:t>
      </w:r>
      <w:r>
        <w:rPr>
          <w:rFonts w:ascii="Times New Roman" w:hAnsi="Times New Roman" w:cs="Times New Roman"/>
        </w:rPr>
        <w:t>. Still,</w:t>
      </w:r>
      <w:r>
        <w:rPr>
          <w:rFonts w:ascii="Times New Roman" w:hAnsi="Times New Roman" w:cs="Times New Roman"/>
          <w:lang w:eastAsia="zh-CN"/>
        </w:rPr>
        <w:t xml:space="preserve"> I've been attending </w:t>
      </w:r>
      <w:r>
        <w:rPr>
          <w:rFonts w:ascii="Times New Roman" w:hAnsi="Times New Roman" w:cs="Times New Roman"/>
        </w:rPr>
        <w:t xml:space="preserve">an international school </w:t>
      </w:r>
      <w:r>
        <w:rPr>
          <w:rFonts w:ascii="Times New Roman" w:hAnsi="Times New Roman" w:cs="Times New Roman"/>
          <w:lang w:eastAsia="zh-CN"/>
        </w:rPr>
        <w:t xml:space="preserve">in Malaysia </w:t>
      </w:r>
      <w:r>
        <w:rPr>
          <w:rFonts w:ascii="Times New Roman" w:hAnsi="Times New Roman" w:cs="Times New Roman"/>
        </w:rPr>
        <w:t>since 1 January 2019</w:t>
      </w:r>
      <w:r>
        <w:rPr>
          <w:rFonts w:ascii="Times New Roman" w:hAnsi="Times New Roman" w:cs="Times New Roman"/>
          <w:lang w:eastAsia="zh-CN"/>
        </w:rPr>
        <w:t xml:space="preserve">, and I've been in Malaysia for </w:t>
      </w:r>
      <w:r>
        <w:rPr>
          <w:rFonts w:ascii="Times New Roman" w:hAnsi="Times New Roman" w:cs="Times New Roman"/>
        </w:rPr>
        <w:t>four and a half years</w:t>
      </w:r>
      <w:r>
        <w:rPr>
          <w:rFonts w:ascii="Times New Roman" w:hAnsi="Times New Roman" w:cs="Times New Roman"/>
          <w:lang w:eastAsia="zh-CN"/>
        </w:rPr>
        <w:t>.</w:t>
      </w:r>
    </w:p>
    <w:p w14:paraId="0A3B8C0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(00:06:05): OK, followed</w:t>
      </w:r>
      <w:r>
        <w:rPr>
          <w:rFonts w:hint="eastAsia" w:ascii="Times New Roman" w:hAnsi="Times New Roman" w:cs="Times New Roman"/>
          <w:lang w:eastAsia="zh-CN"/>
        </w:rPr>
        <w:t xml:space="preserve"> by </w:t>
      </w:r>
      <w:r>
        <w:rPr>
          <w:rFonts w:ascii="Times New Roman" w:hAnsi="Times New Roman" w:cs="Times New Roman"/>
          <w:lang w:eastAsia="zh-CN"/>
        </w:rPr>
        <w:t>Harrison</w:t>
      </w:r>
      <w:r>
        <w:rPr>
          <w:rFonts w:ascii="Times New Roman" w:hAnsi="Times New Roman" w:cs="Times New Roman"/>
        </w:rPr>
        <w:t>.</w:t>
      </w:r>
    </w:p>
    <w:p w14:paraId="50FC20E5">
      <w:pPr>
        <w:jc w:val="both"/>
        <w:rPr>
          <w:rFonts w:ascii="Times New Roman" w:hAnsi="Times New Roman" w:cs="Times New Roman"/>
          <w:lang w:eastAsia="zh-CN"/>
        </w:rPr>
      </w:pPr>
      <w:r>
        <w:rPr>
          <w:rFonts w:ascii="Times New Roman" w:hAnsi="Times New Roman" w:cs="Times New Roman"/>
        </w:rPr>
        <w:t xml:space="preserve">Harrison(00:06:08): Hi everyone, I'm </w:t>
      </w:r>
      <w:r>
        <w:rPr>
          <w:rFonts w:ascii="Times New Roman" w:hAnsi="Times New Roman" w:cs="Times New Roman"/>
          <w:lang w:eastAsia="zh-CN"/>
        </w:rPr>
        <w:t xml:space="preserve">Harrison </w:t>
      </w:r>
      <w:r>
        <w:rPr>
          <w:rFonts w:ascii="Times New Roman" w:hAnsi="Times New Roman" w:cs="Times New Roman"/>
        </w:rPr>
        <w:t>from UPM</w:t>
      </w:r>
      <w:r>
        <w:rPr>
          <w:rFonts w:ascii="Times New Roman" w:hAnsi="Times New Roman" w:cs="Times New Roman"/>
          <w:lang w:eastAsia="zh-CN"/>
        </w:rPr>
        <w:t xml:space="preserve">, </w:t>
      </w:r>
      <w:r>
        <w:rPr>
          <w:rFonts w:ascii="Times New Roman" w:hAnsi="Times New Roman" w:cs="Times New Roman"/>
        </w:rPr>
        <w:t xml:space="preserve">studying Business Administration. This is my eighth </w:t>
      </w:r>
      <w:r>
        <w:rPr>
          <w:rFonts w:ascii="Times New Roman" w:hAnsi="Times New Roman" w:cs="Times New Roman"/>
          <w:lang w:eastAsia="zh-CN"/>
        </w:rPr>
        <w:t>semester</w:t>
      </w:r>
      <w:r>
        <w:rPr>
          <w:rFonts w:ascii="Times New Roman" w:hAnsi="Times New Roman" w:cs="Times New Roman"/>
        </w:rPr>
        <w:t xml:space="preserve">. I am currently doing an internship in </w:t>
      </w:r>
      <w:r>
        <w:rPr>
          <w:rFonts w:ascii="Times New Roman" w:hAnsi="Times New Roman" w:cs="Times New Roman"/>
          <w:lang w:eastAsia="zh-CN"/>
        </w:rPr>
        <w:t xml:space="preserve">Malaysia. </w:t>
      </w:r>
      <w:r>
        <w:rPr>
          <w:rFonts w:ascii="Times New Roman" w:hAnsi="Times New Roman" w:cs="Times New Roman"/>
        </w:rPr>
        <w:t xml:space="preserve">I studied in Canada for one year in junior high school </w:t>
      </w:r>
      <w:r>
        <w:rPr>
          <w:rFonts w:ascii="Times New Roman" w:hAnsi="Times New Roman" w:cs="Times New Roman"/>
          <w:lang w:eastAsia="zh-CN"/>
        </w:rPr>
        <w:t xml:space="preserve">and </w:t>
      </w:r>
      <w:r>
        <w:rPr>
          <w:rFonts w:ascii="Times New Roman" w:hAnsi="Times New Roman" w:cs="Times New Roman"/>
        </w:rPr>
        <w:t>three years in high school</w:t>
      </w:r>
      <w:r>
        <w:rPr>
          <w:rFonts w:ascii="Times New Roman" w:hAnsi="Times New Roman" w:cs="Times New Roman"/>
          <w:lang w:eastAsia="zh-CN"/>
        </w:rPr>
        <w:t>, so I have four years of overseas study experience</w:t>
      </w:r>
      <w:r>
        <w:rPr>
          <w:rFonts w:ascii="Times New Roman" w:hAnsi="Times New Roman" w:cs="Times New Roman"/>
        </w:rPr>
        <w:t xml:space="preserve">. I </w:t>
      </w:r>
      <w:r>
        <w:rPr>
          <w:rFonts w:ascii="Times New Roman" w:hAnsi="Times New Roman" w:cs="Times New Roman"/>
          <w:lang w:eastAsia="zh-CN"/>
        </w:rPr>
        <w:t xml:space="preserve">mainly communicate </w:t>
      </w:r>
      <w:r>
        <w:rPr>
          <w:rFonts w:ascii="Times New Roman" w:hAnsi="Times New Roman" w:cs="Times New Roman"/>
        </w:rPr>
        <w:t>in English</w:t>
      </w:r>
      <w:r>
        <w:rPr>
          <w:rFonts w:ascii="Times New Roman" w:hAnsi="Times New Roman" w:cs="Times New Roman"/>
          <w:lang w:eastAsia="zh-CN"/>
        </w:rPr>
        <w:t>.</w:t>
      </w:r>
    </w:p>
    <w:p w14:paraId="2A2AD404">
      <w:pPr>
        <w:jc w:val="both"/>
        <w:rPr>
          <w:rFonts w:ascii="Times New Roman" w:hAnsi="Times New Roman" w:cs="Times New Roman"/>
          <w:lang w:eastAsia="zh-CN"/>
        </w:rPr>
      </w:pPr>
      <w:r>
        <w:rPr>
          <w:rFonts w:ascii="Times New Roman" w:hAnsi="Times New Roman" w:cs="Times New Roman"/>
          <w:lang w:eastAsia="zh-CN"/>
        </w:rPr>
        <w:t xml:space="preserve">Mavis </w:t>
      </w:r>
      <w:r>
        <w:rPr>
          <w:rFonts w:ascii="Times New Roman" w:hAnsi="Times New Roman" w:cs="Times New Roman"/>
        </w:rPr>
        <w:t>(00:06:45): Hi, everyone. My name is Mavis, and I am a student in Creative Media at T</w:t>
      </w:r>
      <w:r>
        <w:rPr>
          <w:rFonts w:hint="eastAsia" w:ascii="Times New Roman" w:hAnsi="Times New Roman" w:cs="Times New Roman"/>
          <w:lang w:eastAsia="zh-CN"/>
        </w:rPr>
        <w:t>aylor</w:t>
      </w:r>
      <w:r>
        <w:rPr>
          <w:rFonts w:ascii="Times New Roman" w:hAnsi="Times New Roman" w:cs="Times New Roman"/>
          <w:lang w:eastAsia="zh-CN"/>
        </w:rPr>
        <w:t>'</w:t>
      </w:r>
      <w:r>
        <w:rPr>
          <w:rFonts w:hint="eastAsia" w:ascii="Times New Roman" w:hAnsi="Times New Roman" w:cs="Times New Roman"/>
          <w:lang w:eastAsia="zh-CN"/>
        </w:rPr>
        <w:t xml:space="preserve">s </w:t>
      </w:r>
      <w:r>
        <w:rPr>
          <w:rFonts w:ascii="Times New Roman" w:hAnsi="Times New Roman" w:cs="Times New Roman"/>
        </w:rPr>
        <w:t xml:space="preserve">University. I came to </w:t>
      </w:r>
      <w:r>
        <w:rPr>
          <w:rFonts w:ascii="Times New Roman" w:hAnsi="Times New Roman" w:cs="Times New Roman"/>
          <w:lang w:eastAsia="zh-CN"/>
        </w:rPr>
        <w:t>Malaysia in August 2022.</w:t>
      </w:r>
      <w:r>
        <w:rPr>
          <w:rFonts w:ascii="Times New Roman" w:hAnsi="Times New Roman" w:cs="Times New Roman"/>
        </w:rPr>
        <w:t xml:space="preserve"> Before coming to Malaysia, I had no other overseas study experience. I use English to communicate with my classmates at </w:t>
      </w:r>
      <w:r>
        <w:rPr>
          <w:rFonts w:hint="eastAsia" w:ascii="Times New Roman" w:hAnsi="Times New Roman" w:cs="Times New Roman"/>
          <w:lang w:eastAsia="zh-CN"/>
        </w:rPr>
        <w:t>university</w:t>
      </w:r>
      <w:r>
        <w:rPr>
          <w:rFonts w:ascii="Times New Roman" w:hAnsi="Times New Roman" w:cs="Times New Roman"/>
          <w:lang w:eastAsia="zh-CN"/>
        </w:rPr>
        <w:t xml:space="preserve">. However, I </w:t>
      </w:r>
      <w:r>
        <w:rPr>
          <w:rFonts w:ascii="Times New Roman" w:hAnsi="Times New Roman" w:cs="Times New Roman"/>
        </w:rPr>
        <w:t xml:space="preserve">still communicate </w:t>
      </w:r>
      <w:r>
        <w:rPr>
          <w:rFonts w:hint="eastAsia" w:ascii="Times New Roman" w:hAnsi="Times New Roman" w:cs="Times New Roman"/>
          <w:lang w:eastAsia="zh-CN"/>
        </w:rPr>
        <w:t>in</w:t>
      </w:r>
      <w:r>
        <w:rPr>
          <w:rFonts w:ascii="Times New Roman" w:hAnsi="Times New Roman" w:cs="Times New Roman"/>
        </w:rPr>
        <w:t xml:space="preserve"> Chinese</w:t>
      </w:r>
      <w:r>
        <w:rPr>
          <w:rFonts w:hint="eastAsia" w:ascii="Times New Roman" w:hAnsi="Times New Roman" w:cs="Times New Roman"/>
          <w:lang w:eastAsia="zh-CN"/>
        </w:rPr>
        <w:t xml:space="preserve"> with</w:t>
      </w:r>
      <w:r>
        <w:rPr>
          <w:rFonts w:ascii="Times New Roman" w:hAnsi="Times New Roman" w:cs="Times New Roman"/>
        </w:rPr>
        <w:t xml:space="preserve"> classmates in my daily life</w:t>
      </w:r>
      <w:r>
        <w:rPr>
          <w:rFonts w:ascii="Times New Roman" w:hAnsi="Times New Roman" w:cs="Times New Roman"/>
          <w:lang w:eastAsia="zh-CN"/>
        </w:rPr>
        <w:t>.</w:t>
      </w:r>
    </w:p>
    <w:p w14:paraId="5217945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(00:07:34): </w:t>
      </w:r>
      <w:r>
        <w:rPr>
          <w:rFonts w:ascii="Times New Roman" w:hAnsi="Times New Roman" w:cs="Times New Roman"/>
          <w:lang w:eastAsia="zh-CN"/>
        </w:rPr>
        <w:t xml:space="preserve">OK, </w:t>
      </w:r>
      <w:r>
        <w:rPr>
          <w:rFonts w:ascii="Times New Roman" w:hAnsi="Times New Roman" w:cs="Times New Roman"/>
        </w:rPr>
        <w:t>our last student.</w:t>
      </w:r>
    </w:p>
    <w:p w14:paraId="18A39803">
      <w:pPr>
        <w:jc w:val="both"/>
        <w:rPr>
          <w:rFonts w:ascii="Times New Roman" w:hAnsi="Times New Roman" w:cs="Times New Roman"/>
          <w:lang w:eastAsia="zh-CN"/>
        </w:rPr>
      </w:pPr>
      <w:r>
        <w:rPr>
          <w:rFonts w:hint="eastAsia" w:ascii="Times New Roman" w:hAnsi="Times New Roman" w:cs="Times New Roman"/>
          <w:lang w:eastAsia="zh-CN"/>
        </w:rPr>
        <w:t xml:space="preserve">Lingli </w:t>
      </w:r>
      <w:r>
        <w:rPr>
          <w:rFonts w:ascii="Times New Roman" w:hAnsi="Times New Roman" w:cs="Times New Roman"/>
          <w:lang w:eastAsia="zh-CN"/>
        </w:rPr>
        <w:t xml:space="preserve">Yao </w:t>
      </w:r>
      <w:r>
        <w:rPr>
          <w:rFonts w:ascii="Times New Roman" w:hAnsi="Times New Roman" w:cs="Times New Roman"/>
        </w:rPr>
        <w:t xml:space="preserve">(00:07:45): Hi, everyone. I </w:t>
      </w:r>
      <w:r>
        <w:rPr>
          <w:rFonts w:ascii="Times New Roman" w:hAnsi="Times New Roman" w:cs="Times New Roman"/>
          <w:lang w:eastAsia="zh-CN"/>
        </w:rPr>
        <w:t xml:space="preserve">am </w:t>
      </w:r>
      <w:r>
        <w:rPr>
          <w:rFonts w:hint="eastAsia" w:ascii="Times New Roman" w:hAnsi="Times New Roman" w:cs="Times New Roman"/>
          <w:lang w:eastAsia="zh-CN"/>
        </w:rPr>
        <w:t xml:space="preserve">Lingli </w:t>
      </w:r>
      <w:r>
        <w:rPr>
          <w:rFonts w:ascii="Times New Roman" w:hAnsi="Times New Roman" w:cs="Times New Roman"/>
        </w:rPr>
        <w:t xml:space="preserve">Yao </w:t>
      </w:r>
      <w:r>
        <w:rPr>
          <w:rFonts w:ascii="Times New Roman" w:hAnsi="Times New Roman" w:cs="Times New Roman"/>
          <w:lang w:eastAsia="zh-CN"/>
        </w:rPr>
        <w:t xml:space="preserve">from the </w:t>
      </w:r>
      <w:r>
        <w:rPr>
          <w:rFonts w:ascii="Times New Roman" w:hAnsi="Times New Roman" w:cs="Times New Roman"/>
        </w:rPr>
        <w:t xml:space="preserve">University of Malaya, Faculty of Computer Science, majoring in Big Data Management Applications. I </w:t>
      </w:r>
      <w:r>
        <w:rPr>
          <w:rFonts w:ascii="Times New Roman" w:hAnsi="Times New Roman" w:cs="Times New Roman"/>
          <w:lang w:eastAsia="zh-CN"/>
        </w:rPr>
        <w:t xml:space="preserve">am currently in the </w:t>
      </w:r>
      <w:r>
        <w:rPr>
          <w:rFonts w:hint="eastAsia" w:ascii="Times New Roman" w:hAnsi="Times New Roman" w:cs="Times New Roman"/>
          <w:lang w:eastAsia="zh-CN"/>
        </w:rPr>
        <w:t xml:space="preserve">fifth </w:t>
      </w:r>
      <w:r>
        <w:rPr>
          <w:rFonts w:ascii="Times New Roman" w:hAnsi="Times New Roman" w:cs="Times New Roman"/>
        </w:rPr>
        <w:t xml:space="preserve">semester. </w:t>
      </w:r>
      <w:r>
        <w:rPr>
          <w:rFonts w:ascii="Times New Roman" w:hAnsi="Times New Roman" w:cs="Times New Roman"/>
          <w:lang w:eastAsia="zh-CN"/>
        </w:rPr>
        <w:t xml:space="preserve">I am </w:t>
      </w:r>
      <w:r>
        <w:rPr>
          <w:rFonts w:ascii="Times New Roman" w:hAnsi="Times New Roman" w:cs="Times New Roman"/>
        </w:rPr>
        <w:t xml:space="preserve">21 years old and have never studied elsewhere before studying in Malaysia. </w:t>
      </w:r>
      <w:r>
        <w:rPr>
          <w:rFonts w:hint="eastAsia" w:ascii="Times New Roman" w:hAnsi="Times New Roman" w:cs="Times New Roman"/>
          <w:lang w:eastAsia="zh-CN"/>
        </w:rPr>
        <w:t>M</w:t>
      </w:r>
      <w:r>
        <w:rPr>
          <w:rFonts w:ascii="Times New Roman" w:hAnsi="Times New Roman" w:cs="Times New Roman"/>
        </w:rPr>
        <w:t xml:space="preserve">y </w:t>
      </w:r>
      <w:r>
        <w:rPr>
          <w:rFonts w:ascii="Times New Roman" w:hAnsi="Times New Roman" w:cs="Times New Roman"/>
          <w:lang w:eastAsia="zh-CN"/>
        </w:rPr>
        <w:t xml:space="preserve">daily </w:t>
      </w:r>
      <w:r>
        <w:rPr>
          <w:rFonts w:ascii="Times New Roman" w:hAnsi="Times New Roman" w:cs="Times New Roman"/>
        </w:rPr>
        <w:t xml:space="preserve">communication </w:t>
      </w:r>
      <w:r>
        <w:rPr>
          <w:rFonts w:ascii="Times New Roman" w:hAnsi="Times New Roman" w:cs="Times New Roman"/>
          <w:lang w:eastAsia="zh-CN"/>
        </w:rPr>
        <w:t xml:space="preserve">is in both </w:t>
      </w:r>
      <w:r>
        <w:rPr>
          <w:rFonts w:ascii="Times New Roman" w:hAnsi="Times New Roman" w:cs="Times New Roman"/>
        </w:rPr>
        <w:t xml:space="preserve">Chinese </w:t>
      </w:r>
      <w:r>
        <w:rPr>
          <w:rFonts w:ascii="Times New Roman" w:hAnsi="Times New Roman" w:cs="Times New Roman"/>
          <w:lang w:eastAsia="zh-CN"/>
        </w:rPr>
        <w:t xml:space="preserve">and </w:t>
      </w:r>
      <w:r>
        <w:rPr>
          <w:rFonts w:ascii="Times New Roman" w:hAnsi="Times New Roman" w:cs="Times New Roman"/>
        </w:rPr>
        <w:t>English</w:t>
      </w:r>
      <w:r>
        <w:rPr>
          <w:rFonts w:ascii="Times New Roman" w:hAnsi="Times New Roman" w:cs="Times New Roman"/>
          <w:lang w:eastAsia="zh-CN"/>
        </w:rPr>
        <w:t>.</w:t>
      </w:r>
    </w:p>
    <w:p w14:paraId="1131C6B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(00:08:14): OK, thank you for sharing and introducing</w:t>
      </w:r>
      <w:r>
        <w:rPr>
          <w:rFonts w:ascii="Times New Roman" w:hAnsi="Times New Roman" w:cs="Times New Roman"/>
          <w:lang w:eastAsia="zh-CN"/>
        </w:rPr>
        <w:t xml:space="preserve">. </w:t>
      </w:r>
      <w:r>
        <w:rPr>
          <w:rFonts w:ascii="Times New Roman" w:hAnsi="Times New Roman" w:cs="Times New Roman"/>
        </w:rPr>
        <w:t xml:space="preserve">In our panel, there are three </w:t>
      </w:r>
      <w:r>
        <w:rPr>
          <w:rFonts w:ascii="Times New Roman" w:hAnsi="Times New Roman" w:cs="Times New Roman"/>
          <w:lang w:eastAsia="zh-CN"/>
        </w:rPr>
        <w:t xml:space="preserve">students from </w:t>
      </w:r>
      <w:r>
        <w:rPr>
          <w:rFonts w:ascii="Times New Roman" w:hAnsi="Times New Roman" w:cs="Times New Roman"/>
        </w:rPr>
        <w:t>public schools, UM</w:t>
      </w:r>
      <w:r>
        <w:rPr>
          <w:rFonts w:ascii="Times New Roman" w:hAnsi="Times New Roman" w:cs="Times New Roman"/>
          <w:lang w:eastAsia="zh-CN"/>
        </w:rPr>
        <w:t xml:space="preserve">, </w:t>
      </w:r>
      <w:r>
        <w:rPr>
          <w:rFonts w:ascii="Times New Roman" w:hAnsi="Times New Roman" w:cs="Times New Roman"/>
        </w:rPr>
        <w:t xml:space="preserve">UPM </w:t>
      </w:r>
      <w:r>
        <w:rPr>
          <w:rFonts w:ascii="Times New Roman" w:hAnsi="Times New Roman" w:cs="Times New Roman"/>
          <w:lang w:eastAsia="zh-CN"/>
        </w:rPr>
        <w:t xml:space="preserve">and </w:t>
      </w:r>
      <w:r>
        <w:rPr>
          <w:rFonts w:ascii="Times New Roman" w:hAnsi="Times New Roman" w:cs="Times New Roman"/>
        </w:rPr>
        <w:t>UKM</w:t>
      </w:r>
      <w:r>
        <w:rPr>
          <w:rFonts w:ascii="Times New Roman" w:hAnsi="Times New Roman" w:cs="Times New Roman"/>
          <w:lang w:eastAsia="zh-CN"/>
        </w:rPr>
        <w:t xml:space="preserve">, and </w:t>
      </w:r>
      <w:r>
        <w:rPr>
          <w:rFonts w:ascii="Times New Roman" w:hAnsi="Times New Roman" w:cs="Times New Roman"/>
        </w:rPr>
        <w:t xml:space="preserve">two </w:t>
      </w:r>
      <w:r>
        <w:rPr>
          <w:rFonts w:ascii="Times New Roman" w:hAnsi="Times New Roman" w:cs="Times New Roman"/>
          <w:lang w:eastAsia="zh-CN"/>
        </w:rPr>
        <w:t xml:space="preserve">students from </w:t>
      </w:r>
      <w:r>
        <w:rPr>
          <w:rFonts w:ascii="Times New Roman" w:hAnsi="Times New Roman" w:cs="Times New Roman"/>
        </w:rPr>
        <w:t>private universities</w:t>
      </w:r>
      <w:r>
        <w:rPr>
          <w:rFonts w:ascii="Times New Roman" w:hAnsi="Times New Roman" w:cs="Times New Roman"/>
          <w:lang w:eastAsia="zh-CN"/>
        </w:rPr>
        <w:t xml:space="preserve">, </w:t>
      </w:r>
      <w:r>
        <w:rPr>
          <w:rFonts w:ascii="Times New Roman" w:hAnsi="Times New Roman" w:cs="Times New Roman"/>
        </w:rPr>
        <w:t>T</w:t>
      </w:r>
      <w:r>
        <w:rPr>
          <w:rFonts w:hint="eastAsia" w:ascii="Times New Roman" w:hAnsi="Times New Roman" w:cs="Times New Roman"/>
          <w:lang w:eastAsia="zh-CN"/>
        </w:rPr>
        <w:t>aylor</w:t>
      </w:r>
      <w:r>
        <w:rPr>
          <w:rFonts w:ascii="Times New Roman" w:hAnsi="Times New Roman" w:cs="Times New Roman"/>
          <w:lang w:eastAsia="zh-CN"/>
        </w:rPr>
        <w:t>'</w:t>
      </w:r>
      <w:r>
        <w:rPr>
          <w:rFonts w:hint="eastAsia" w:ascii="Times New Roman" w:hAnsi="Times New Roman" w:cs="Times New Roman"/>
          <w:lang w:eastAsia="zh-CN"/>
        </w:rPr>
        <w:t xml:space="preserve">s </w:t>
      </w:r>
      <w:r>
        <w:rPr>
          <w:rFonts w:ascii="Times New Roman" w:hAnsi="Times New Roman" w:cs="Times New Roman"/>
          <w:lang w:eastAsia="zh-CN"/>
        </w:rPr>
        <w:t>U</w:t>
      </w:r>
      <w:r>
        <w:rPr>
          <w:rFonts w:hint="eastAsia" w:ascii="Times New Roman" w:hAnsi="Times New Roman" w:cs="Times New Roman"/>
          <w:lang w:eastAsia="zh-CN"/>
        </w:rPr>
        <w:t xml:space="preserve">niversity </w:t>
      </w:r>
      <w:r>
        <w:rPr>
          <w:rFonts w:ascii="Times New Roman" w:hAnsi="Times New Roman" w:cs="Times New Roman"/>
          <w:lang w:eastAsia="zh-CN"/>
        </w:rPr>
        <w:t xml:space="preserve">and </w:t>
      </w:r>
      <w:r>
        <w:rPr>
          <w:rFonts w:ascii="Times New Roman" w:hAnsi="Times New Roman" w:cs="Times New Roman"/>
        </w:rPr>
        <w:t>UCSI</w:t>
      </w:r>
      <w:r>
        <w:rPr>
          <w:rFonts w:ascii="Times New Roman" w:hAnsi="Times New Roman" w:cs="Times New Roman"/>
          <w:lang w:eastAsia="zh-CN"/>
        </w:rPr>
        <w:t xml:space="preserve">, </w:t>
      </w:r>
      <w:r>
        <w:rPr>
          <w:rFonts w:ascii="Times New Roman" w:hAnsi="Times New Roman" w:cs="Times New Roman"/>
        </w:rPr>
        <w:t>because I would like to let students from different institutions share their experiences on how the teaching and learning process may be different between the public and the private sector in terms of adaptation. Next, I would like to hear about your motivation and expectations before coming to Malaysia</w:t>
      </w:r>
      <w:r>
        <w:rPr>
          <w:rFonts w:ascii="Times New Roman" w:hAnsi="Times New Roman" w:cs="Times New Roman"/>
          <w:lang w:eastAsia="zh-CN"/>
        </w:rPr>
        <w:t>. W</w:t>
      </w:r>
      <w:r>
        <w:rPr>
          <w:rFonts w:ascii="Times New Roman" w:hAnsi="Times New Roman" w:cs="Times New Roman"/>
        </w:rPr>
        <w:t xml:space="preserve">hat made you choose to study in Malaysia? We don't necessarily have to </w:t>
      </w:r>
      <w:r>
        <w:rPr>
          <w:rFonts w:ascii="Times New Roman" w:hAnsi="Times New Roman" w:cs="Times New Roman"/>
          <w:lang w:eastAsia="zh-CN"/>
        </w:rPr>
        <w:t xml:space="preserve">say them </w:t>
      </w:r>
      <w:r>
        <w:rPr>
          <w:rFonts w:ascii="Times New Roman" w:hAnsi="Times New Roman" w:cs="Times New Roman"/>
        </w:rPr>
        <w:t>in order, but everyone is welcome to say something.</w:t>
      </w:r>
    </w:p>
    <w:p w14:paraId="02ECEAA2">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(00:09:04): I'll go first then.</w:t>
      </w:r>
    </w:p>
    <w:p w14:paraId="6B059DC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(00:09:06): OK. </w:t>
      </w:r>
    </w:p>
    <w:p w14:paraId="467740FA">
      <w:pPr>
        <w:jc w:val="both"/>
        <w:rPr>
          <w:rFonts w:ascii="Times New Roman" w:hAnsi="Times New Roman" w:cs="Times New Roman"/>
        </w:rPr>
      </w:pPr>
      <w:r>
        <w:rPr>
          <w:rFonts w:ascii="Times New Roman" w:hAnsi="Times New Roman" w:cs="Times New Roman"/>
          <w:lang w:eastAsia="zh-CN"/>
        </w:rPr>
        <w:t>Mavis</w:t>
      </w:r>
      <w:r>
        <w:rPr>
          <w:rFonts w:ascii="Times New Roman" w:hAnsi="Times New Roman" w:cs="Times New Roman"/>
        </w:rPr>
        <w:t xml:space="preserve">(00:09:07): </w:t>
      </w:r>
      <w:r>
        <w:rPr>
          <w:rFonts w:ascii="Times New Roman" w:hAnsi="Times New Roman" w:cs="Times New Roman"/>
          <w:lang w:eastAsia="zh-CN"/>
        </w:rPr>
        <w:t xml:space="preserve">Firstly, I </w:t>
      </w:r>
      <w:r>
        <w:rPr>
          <w:rFonts w:ascii="Times New Roman" w:hAnsi="Times New Roman" w:cs="Times New Roman"/>
        </w:rPr>
        <w:t xml:space="preserve">chose Malaysia because </w:t>
      </w:r>
      <w:r>
        <w:rPr>
          <w:rFonts w:ascii="Times New Roman" w:hAnsi="Times New Roman" w:cs="Times New Roman"/>
          <w:lang w:eastAsia="zh-CN"/>
        </w:rPr>
        <w:t xml:space="preserve">I had planned to study in </w:t>
      </w:r>
      <w:r>
        <w:rPr>
          <w:rFonts w:ascii="Times New Roman" w:hAnsi="Times New Roman" w:cs="Times New Roman"/>
        </w:rPr>
        <w:t xml:space="preserve">Singapore or Malaysia before </w:t>
      </w:r>
      <w:r>
        <w:rPr>
          <w:rFonts w:ascii="Times New Roman" w:hAnsi="Times New Roman" w:cs="Times New Roman"/>
          <w:lang w:eastAsia="zh-CN"/>
        </w:rPr>
        <w:t xml:space="preserve">I enrolled. Secondly, </w:t>
      </w:r>
      <w:r>
        <w:rPr>
          <w:rFonts w:ascii="Times New Roman" w:hAnsi="Times New Roman" w:cs="Times New Roman"/>
        </w:rPr>
        <w:t xml:space="preserve">the </w:t>
      </w:r>
      <w:r>
        <w:rPr>
          <w:rFonts w:ascii="Times New Roman" w:hAnsi="Times New Roman" w:cs="Times New Roman"/>
          <w:lang w:eastAsia="zh-CN"/>
        </w:rPr>
        <w:t xml:space="preserve">tuition fees and living costs </w:t>
      </w:r>
      <w:r>
        <w:rPr>
          <w:rFonts w:ascii="Times New Roman" w:hAnsi="Times New Roman" w:cs="Times New Roman"/>
        </w:rPr>
        <w:t xml:space="preserve">are relatively cheaper in </w:t>
      </w:r>
      <w:r>
        <w:rPr>
          <w:rFonts w:ascii="Times New Roman" w:hAnsi="Times New Roman" w:cs="Times New Roman"/>
          <w:lang w:eastAsia="zh-CN"/>
        </w:rPr>
        <w:t xml:space="preserve">Malaysia. Secondly, </w:t>
      </w:r>
      <w:r>
        <w:rPr>
          <w:rFonts w:hint="default" w:ascii="Times New Roman" w:hAnsi="Times New Roman" w:eastAsia="Times New Roman" w:cs="Times New Roman"/>
          <w:sz w:val="24"/>
          <w:szCs w:val="24"/>
          <w:lang w:val="en-US" w:eastAsia="zh-CN" w:bidi="ar"/>
        </w:rPr>
        <w:t>I planned to use my time in Malaysia as a starting point to pursue my master’s degree abroad</w:t>
      </w:r>
      <w:r>
        <w:rPr>
          <w:rFonts w:hint="default" w:ascii="Times New Roman" w:hAnsi="Times New Roman" w:eastAsia="宋体" w:cs="Times New Roman"/>
          <w:sz w:val="24"/>
          <w:szCs w:val="24"/>
          <w:lang w:val="en-US" w:eastAsia="zh-CN" w:bidi="ar"/>
        </w:rPr>
        <w:t>.</w:t>
      </w:r>
      <w:r>
        <w:rPr>
          <w:rFonts w:hint="default" w:ascii="Times New Roman" w:hAnsi="Times New Roman" w:eastAsia="宋体" w:cs="Times New Roman"/>
          <w:bCs/>
          <w:color w:val="000000"/>
          <w:kern w:val="2"/>
          <w:sz w:val="21"/>
          <w:szCs w:val="21"/>
          <w:lang w:val="en-US" w:eastAsia="zh-CN" w:bidi="ar"/>
        </w:rPr>
        <w:t xml:space="preserve"> </w:t>
      </w:r>
      <w:r>
        <w:rPr>
          <w:rFonts w:ascii="Times New Roman" w:hAnsi="Times New Roman" w:cs="Times New Roman"/>
        </w:rPr>
        <w:t xml:space="preserve"> </w:t>
      </w:r>
      <w:r>
        <w:rPr>
          <w:rFonts w:hint="eastAsia" w:ascii="Times New Roman" w:hAnsi="Times New Roman" w:cs="Times New Roman"/>
        </w:rPr>
        <w:t xml:space="preserve">Finally, because Malaysia is nearby China, it is faster to travel back to my home country. I </w:t>
      </w:r>
      <w:r>
        <w:rPr>
          <w:rFonts w:hint="eastAsia" w:ascii="Times New Roman" w:hAnsi="Times New Roman" w:cs="Times New Roman"/>
          <w:lang w:val="en-US" w:eastAsia="zh-CN"/>
        </w:rPr>
        <w:t>believ</w:t>
      </w:r>
      <w:r>
        <w:rPr>
          <w:rFonts w:hint="eastAsia" w:ascii="Times New Roman" w:hAnsi="Times New Roman" w:cs="Times New Roman"/>
        </w:rPr>
        <w:t>ed that it might be simpler to live here since more</w:t>
      </w:r>
      <w:r>
        <w:rPr>
          <w:rFonts w:hint="eastAsia" w:ascii="Times New Roman" w:hAnsi="Times New Roman" w:cs="Times New Roman"/>
          <w:lang w:val="en-US" w:eastAsia="zh-CN"/>
        </w:rPr>
        <w:t xml:space="preserve"> Malaysian Chinese </w:t>
      </w:r>
      <w:r>
        <w:rPr>
          <w:rFonts w:hint="eastAsia" w:ascii="Times New Roman" w:hAnsi="Times New Roman" w:cs="Times New Roman"/>
        </w:rPr>
        <w:t>speak Chinese.</w:t>
      </w:r>
    </w:p>
    <w:p w14:paraId="0E4CC4F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(00:10:09): It's true</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initially </w:t>
      </w:r>
      <w:r>
        <w:rPr>
          <w:rFonts w:ascii="Times New Roman" w:hAnsi="Times New Roman" w:cs="Times New Roman"/>
        </w:rPr>
        <w:t xml:space="preserve">chose to come here because </w:t>
      </w:r>
      <w:r>
        <w:rPr>
          <w:rFonts w:ascii="Times New Roman" w:hAnsi="Times New Roman" w:cs="Times New Roman"/>
          <w:lang w:eastAsia="zh-CN"/>
        </w:rPr>
        <w:t>it's close to China</w:t>
      </w:r>
      <w:r>
        <w:rPr>
          <w:rFonts w:hint="eastAsia" w:ascii="Times New Roman" w:hAnsi="Times New Roman" w:cs="Times New Roman"/>
          <w:lang w:eastAsia="zh-CN"/>
        </w:rPr>
        <w:t>,</w:t>
      </w:r>
      <w:r>
        <w:rPr>
          <w:rFonts w:ascii="Times New Roman" w:hAnsi="Times New Roman" w:cs="Times New Roman"/>
          <w:lang w:eastAsia="zh-CN"/>
        </w:rPr>
        <w:t xml:space="preserve"> and </w:t>
      </w:r>
      <w:r>
        <w:rPr>
          <w:rFonts w:ascii="Times New Roman" w:hAnsi="Times New Roman" w:cs="Times New Roman"/>
        </w:rPr>
        <w:t xml:space="preserve">there are many Chinese people, so I feel </w:t>
      </w:r>
      <w:r>
        <w:rPr>
          <w:rFonts w:ascii="Times New Roman" w:hAnsi="Times New Roman" w:cs="Times New Roman"/>
          <w:lang w:eastAsia="zh-CN"/>
        </w:rPr>
        <w:t xml:space="preserve">more </w:t>
      </w:r>
      <w:r>
        <w:rPr>
          <w:rFonts w:ascii="Times New Roman" w:hAnsi="Times New Roman" w:cs="Times New Roman"/>
        </w:rPr>
        <w:t>secure.</w:t>
      </w:r>
    </w:p>
    <w:p w14:paraId="49EE3AE9">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(00:10:12): Yeah</w:t>
      </w:r>
      <w:r>
        <w:rPr>
          <w:rFonts w:ascii="Times New Roman" w:hAnsi="Times New Roman" w:cs="Times New Roman"/>
          <w:lang w:eastAsia="zh-CN"/>
        </w:rPr>
        <w:t xml:space="preserve">, </w:t>
      </w:r>
      <w:r>
        <w:rPr>
          <w:rFonts w:ascii="Times New Roman" w:hAnsi="Times New Roman" w:cs="Times New Roman"/>
        </w:rPr>
        <w:t>right.</w:t>
      </w:r>
    </w:p>
    <w:p w14:paraId="12E57CE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(00:10:21): Harrison</w:t>
      </w:r>
      <w:r>
        <w:rPr>
          <w:rFonts w:ascii="Times New Roman" w:hAnsi="Times New Roman" w:cs="Times New Roman"/>
          <w:lang w:eastAsia="zh-CN"/>
        </w:rPr>
        <w:t>, what about you?</w:t>
      </w:r>
    </w:p>
    <w:p w14:paraId="1AE874D5">
      <w:pPr>
        <w:pStyle w:val="30"/>
        <w:keepNext w:val="0"/>
        <w:keepLines w:val="0"/>
        <w:widowControl/>
        <w:suppressLineNumbers w:val="0"/>
        <w:spacing w:before="0" w:beforeAutospacing="1" w:after="200" w:afterAutospacing="0" w:line="271" w:lineRule="auto"/>
        <w:ind w:left="0" w:right="0"/>
        <w:jc w:val="left"/>
        <w:rPr>
          <w:lang w:val="en-US"/>
        </w:rPr>
      </w:pPr>
      <w:r>
        <w:rPr>
          <w:rFonts w:ascii="Times New Roman" w:hAnsi="Times New Roman" w:cs="Times New Roman"/>
        </w:rPr>
        <w:t xml:space="preserve">Harrison(00:10:29): </w:t>
      </w:r>
      <w:r>
        <w:rPr>
          <w:rFonts w:ascii="Times New Roman" w:hAnsi="Times New Roman" w:cs="Times New Roman"/>
          <w:lang w:eastAsia="zh-CN"/>
        </w:rPr>
        <w:t xml:space="preserve">First of all, </w:t>
      </w:r>
      <w:r>
        <w:rPr>
          <w:rFonts w:ascii="Times New Roman" w:hAnsi="Times New Roman" w:cs="Times New Roman"/>
        </w:rPr>
        <w:t>my parents have some friends here to</w:t>
      </w:r>
      <w:r>
        <w:rPr>
          <w:rFonts w:ascii="Times New Roman" w:hAnsi="Times New Roman" w:cs="Times New Roman"/>
          <w:lang w:eastAsia="zh-CN"/>
        </w:rPr>
        <w:t xml:space="preserve"> take care of me. Secondly, </w:t>
      </w:r>
      <w:r>
        <w:rPr>
          <w:rFonts w:hint="eastAsia" w:ascii="Times New Roman" w:hAnsi="Times New Roman" w:cs="Times New Roman"/>
          <w:kern w:val="0"/>
          <w:sz w:val="22"/>
          <w:szCs w:val="22"/>
          <w:lang w:val="en-US" w:eastAsia="zh-CN" w:bidi="ar"/>
        </w:rPr>
        <w:t>a</w:t>
      </w:r>
      <w:r>
        <w:rPr>
          <w:rFonts w:hint="default" w:ascii="Times New Roman" w:hAnsi="Times New Roman" w:eastAsia="宋体" w:cs="Times New Roman"/>
          <w:kern w:val="0"/>
          <w:sz w:val="22"/>
          <w:szCs w:val="22"/>
          <w:lang w:val="en-US" w:eastAsia="zh-CN" w:bidi="ar"/>
        </w:rPr>
        <w:t>ctually, I spent about half a semester of university in Canada until my family, wanted me to pursue a business degree, and then told me I couldn't have a good job since I had previously done a veterinary degree. So, I had no choice but to transfer to UPM.</w:t>
      </w:r>
    </w:p>
    <w:p w14:paraId="79C2786F">
      <w:pPr>
        <w:jc w:val="both"/>
        <w:rPr>
          <w:rFonts w:ascii="Times New Roman" w:hAnsi="Times New Roman" w:cs="Times New Roman"/>
        </w:rPr>
      </w:pPr>
    </w:p>
    <w:p w14:paraId="3252B38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(00:11:00): What about Han</w:t>
      </w:r>
      <w:r>
        <w:rPr>
          <w:rFonts w:hint="eastAsia" w:ascii="Times New Roman" w:hAnsi="Times New Roman" w:cs="Times New Roman"/>
          <w:lang w:eastAsia="zh-CN"/>
        </w:rPr>
        <w:t>yu</w:t>
      </w:r>
      <w:r>
        <w:rPr>
          <w:rFonts w:ascii="Times New Roman" w:hAnsi="Times New Roman" w:cs="Times New Roman"/>
          <w:lang w:eastAsia="zh-CN"/>
        </w:rPr>
        <w:t xml:space="preserve">? </w:t>
      </w:r>
      <w:r>
        <w:rPr>
          <w:rFonts w:ascii="Times New Roman" w:hAnsi="Times New Roman" w:cs="Times New Roman"/>
        </w:rPr>
        <w:t>You might have come to Malaysia earlier because both of you have overseas study experience.</w:t>
      </w:r>
    </w:p>
    <w:p w14:paraId="086B893C">
      <w:pPr>
        <w:jc w:val="both"/>
        <w:rPr>
          <w:rFonts w:hint="eastAsia" w:ascii="Times New Roman" w:hAnsi="Times New Roman" w:cs="Times New Roman"/>
          <w:lang w:eastAsia="zh-CN"/>
        </w:rPr>
      </w:pPr>
      <w:r>
        <w:rPr>
          <w:rFonts w:ascii="Times New Roman" w:hAnsi="Times New Roman" w:cs="Times New Roman"/>
          <w:lang w:eastAsia="zh-CN"/>
        </w:rPr>
        <w:t>Hanyu</w:t>
      </w:r>
      <w:r>
        <w:rPr>
          <w:rFonts w:ascii="Times New Roman" w:hAnsi="Times New Roman" w:cs="Times New Roman"/>
        </w:rPr>
        <w:t xml:space="preserve">(00:11:10): </w:t>
      </w:r>
      <w:r>
        <w:rPr>
          <w:rFonts w:ascii="Times New Roman" w:hAnsi="Times New Roman" w:cs="Times New Roman"/>
          <w:lang w:eastAsia="zh-CN"/>
        </w:rPr>
        <w:t xml:space="preserve">First of all, </w:t>
      </w:r>
      <w:r>
        <w:rPr>
          <w:rFonts w:ascii="Times New Roman" w:hAnsi="Times New Roman" w:cs="Times New Roman"/>
        </w:rPr>
        <w:t xml:space="preserve">I'm almost in the first half of my junior year because my grades at that time in China, it belongs to the critical high school, kind of a side not necessarily go, and then my parents were invited to Malaysia to do some things, then they asked me if I want to come, I thought go on it, and then </w:t>
      </w:r>
      <w:r>
        <w:rPr>
          <w:rFonts w:ascii="Times New Roman" w:hAnsi="Times New Roman" w:cs="Times New Roman"/>
          <w:lang w:eastAsia="zh-CN"/>
        </w:rPr>
        <w:t xml:space="preserve">I </w:t>
      </w:r>
      <w:r>
        <w:rPr>
          <w:rFonts w:ascii="Times New Roman" w:hAnsi="Times New Roman" w:cs="Times New Roman"/>
        </w:rPr>
        <w:t>came</w:t>
      </w:r>
      <w:r>
        <w:rPr>
          <w:rFonts w:ascii="Times New Roman" w:hAnsi="Times New Roman" w:cs="Times New Roman"/>
          <w:lang w:eastAsia="zh-CN"/>
        </w:rPr>
        <w:t xml:space="preserve">. Secondly, </w:t>
      </w:r>
      <w:r>
        <w:rPr>
          <w:rFonts w:hint="eastAsia" w:ascii="Times New Roman" w:hAnsi="Times New Roman" w:cs="Times New Roman"/>
          <w:lang w:eastAsia="zh-CN"/>
        </w:rPr>
        <w:t xml:space="preserve">because it would be more expensive to </w:t>
      </w:r>
      <w:r>
        <w:rPr>
          <w:rFonts w:hint="eastAsia" w:ascii="Times New Roman" w:hAnsi="Times New Roman" w:cs="Times New Roman"/>
          <w:lang w:val="en-US" w:eastAsia="zh-CN"/>
        </w:rPr>
        <w:t>study in European and American countries</w:t>
      </w:r>
      <w:r>
        <w:rPr>
          <w:rFonts w:hint="eastAsia" w:ascii="Times New Roman" w:hAnsi="Times New Roman" w:cs="Times New Roman"/>
          <w:lang w:eastAsia="zh-CN"/>
        </w:rPr>
        <w:t xml:space="preserve"> immediately, I planned to utilize Malaysia as a starting point for my master's or PhD program, with plans to return to Europe and the US eventually.</w:t>
      </w:r>
    </w:p>
    <w:p w14:paraId="3AFF5633">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(00:11:42): Indeed, the QS ranking of Malaysian </w:t>
      </w:r>
      <w:r>
        <w:rPr>
          <w:rFonts w:ascii="Times New Roman" w:hAnsi="Times New Roman" w:cs="Times New Roman"/>
          <w:lang w:eastAsia="zh-CN"/>
        </w:rPr>
        <w:t xml:space="preserve">universities </w:t>
      </w:r>
      <w:r>
        <w:rPr>
          <w:rFonts w:ascii="Times New Roman" w:hAnsi="Times New Roman" w:cs="Times New Roman"/>
        </w:rPr>
        <w:t>is still very high.</w:t>
      </w:r>
      <w:r>
        <w:rPr>
          <w:rFonts w:ascii="Times New Roman" w:hAnsi="Times New Roman" w:cs="Times New Roman"/>
          <w:lang w:eastAsia="zh-CN"/>
        </w:rPr>
        <w:t>Miya, what about you?</w:t>
      </w:r>
    </w:p>
    <w:p w14:paraId="171308F0">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(00:12:02): </w:t>
      </w:r>
      <w:r>
        <w:rPr>
          <w:rFonts w:hint="default" w:ascii="Times New Roman" w:hAnsi="Times New Roman" w:eastAsia="Times New Roman" w:cs="Times New Roman"/>
          <w:kern w:val="2"/>
          <w:sz w:val="22"/>
          <w:szCs w:val="24"/>
          <w:lang w:val="en-US" w:eastAsia="zh-CN" w:bidi="ar"/>
        </w:rPr>
        <w:t xml:space="preserve">First of all, my high school English teacher used to guide me to study abroad. Secondly, I have </w:t>
      </w:r>
      <w:r>
        <w:rPr>
          <w:rFonts w:hint="default" w:ascii="Times New Roman" w:hAnsi="Times New Roman" w:eastAsia="宋体" w:cs="Times New Roman"/>
          <w:kern w:val="2"/>
          <w:sz w:val="22"/>
          <w:szCs w:val="24"/>
          <w:lang w:val="en-US" w:eastAsia="zh-CN" w:bidi="ar"/>
        </w:rPr>
        <w:t>a</w:t>
      </w:r>
      <w:r>
        <w:rPr>
          <w:rFonts w:hint="default" w:ascii="Times New Roman" w:hAnsi="Times New Roman" w:eastAsia="Times New Roman" w:cs="Times New Roman"/>
          <w:kern w:val="2"/>
          <w:sz w:val="22"/>
          <w:szCs w:val="24"/>
          <w:lang w:val="en-US" w:eastAsia="zh-CN" w:bidi="ar"/>
        </w:rPr>
        <w:t xml:space="preserve"> friend who is </w:t>
      </w:r>
      <w:r>
        <w:rPr>
          <w:rFonts w:hint="default" w:ascii="Times New Roman" w:hAnsi="Times New Roman" w:eastAsia="宋体" w:cs="Times New Roman"/>
          <w:kern w:val="2"/>
          <w:sz w:val="22"/>
          <w:szCs w:val="24"/>
          <w:lang w:val="en-US" w:eastAsia="zh-CN" w:bidi="ar"/>
        </w:rPr>
        <w:t>studying at UKM now</w:t>
      </w:r>
      <w:r>
        <w:rPr>
          <w:rFonts w:hint="default" w:ascii="Times New Roman" w:hAnsi="Times New Roman" w:eastAsia="Times New Roman" w:cs="Times New Roman"/>
          <w:kern w:val="2"/>
          <w:sz w:val="22"/>
          <w:szCs w:val="24"/>
          <w:lang w:val="en-US" w:eastAsia="zh-CN" w:bidi="ar"/>
        </w:rPr>
        <w:t>. I didn't have much experience at that time</w:t>
      </w:r>
      <w:r>
        <w:rPr>
          <w:rFonts w:hint="default" w:ascii="Times New Roman" w:hAnsi="Times New Roman" w:eastAsia="宋体" w:cs="Times New Roman"/>
          <w:kern w:val="2"/>
          <w:sz w:val="22"/>
          <w:szCs w:val="24"/>
          <w:lang w:val="en-US" w:eastAsia="zh-CN" w:bidi="ar"/>
        </w:rPr>
        <w:t>, then I was influenced by him</w:t>
      </w:r>
      <w:r>
        <w:rPr>
          <w:rFonts w:ascii="Times New Roman" w:hAnsi="Times New Roman" w:cs="Times New Roman"/>
        </w:rPr>
        <w:t xml:space="preserve">. </w:t>
      </w:r>
      <w:r>
        <w:rPr>
          <w:rFonts w:ascii="Times New Roman" w:hAnsi="Times New Roman" w:cs="Times New Roman"/>
          <w:lang w:val="en-US" w:eastAsia="zh-CN"/>
        </w:rPr>
        <w:t>However, because we both like Singapore, perhaps in the future we will send our resumes there if we're looking for work. Singapore also gives higher recognition to universities in Malaysia.</w:t>
      </w:r>
    </w:p>
    <w:p w14:paraId="167158CB">
      <w:pPr>
        <w:jc w:val="both"/>
        <w:rPr>
          <w:rFonts w:hint="eastAsia" w:ascii="Times New Roman" w:hAnsi="Times New Roman" w:cs="Times New Roman"/>
        </w:rPr>
      </w:pPr>
      <w:r>
        <w:rPr>
          <w:rFonts w:ascii="Times New Roman" w:hAnsi="Times New Roman" w:cs="Times New Roman"/>
          <w:lang w:eastAsia="zh-CN"/>
        </w:rPr>
        <w:t>Eva</w:t>
      </w:r>
      <w:r>
        <w:rPr>
          <w:rFonts w:ascii="Times New Roman" w:hAnsi="Times New Roman" w:cs="Times New Roman"/>
        </w:rPr>
        <w:t>(00:12:51): So that's why we're here in Malaysia. OK</w:t>
      </w:r>
      <w:r>
        <w:rPr>
          <w:rFonts w:ascii="Times New Roman" w:hAnsi="Times New Roman" w:cs="Times New Roman"/>
          <w:lang w:eastAsia="zh-CN"/>
        </w:rPr>
        <w:t xml:space="preserve">, </w:t>
      </w:r>
      <w:r>
        <w:rPr>
          <w:rFonts w:ascii="Times New Roman" w:hAnsi="Times New Roman" w:cs="Times New Roman"/>
        </w:rPr>
        <w:t xml:space="preserve">let's </w:t>
      </w:r>
      <w:r>
        <w:rPr>
          <w:rFonts w:ascii="Times New Roman" w:hAnsi="Times New Roman" w:cs="Times New Roman"/>
          <w:lang w:eastAsia="zh-CN"/>
        </w:rPr>
        <w:t>hear</w:t>
      </w:r>
      <w:r>
        <w:rPr>
          <w:rFonts w:hint="eastAsia" w:ascii="Times New Roman" w:hAnsi="Times New Roman" w:cs="Times New Roman"/>
          <w:lang w:eastAsia="zh-CN"/>
        </w:rPr>
        <w:t xml:space="preserve"> about Lingli</w:t>
      </w:r>
      <w:r>
        <w:rPr>
          <w:rFonts w:ascii="Times New Roman" w:hAnsi="Times New Roman" w:cs="Times New Roman"/>
          <w:lang w:eastAsia="zh-CN"/>
        </w:rPr>
        <w:t>'</w:t>
      </w:r>
      <w:r>
        <w:rPr>
          <w:rFonts w:hint="eastAsia" w:ascii="Times New Roman" w:hAnsi="Times New Roman" w:cs="Times New Roman"/>
          <w:lang w:eastAsia="zh-CN"/>
        </w:rPr>
        <w:t>s opinion.</w:t>
      </w:r>
    </w:p>
    <w:p w14:paraId="63BDF077">
      <w:pPr>
        <w:jc w:val="both"/>
        <w:rPr>
          <w:rFonts w:ascii="Times New Roman" w:hAnsi="Times New Roman" w:cs="Times New Roman"/>
        </w:rPr>
      </w:pPr>
      <w:r>
        <w:rPr>
          <w:rFonts w:hint="eastAsia" w:ascii="Times New Roman" w:hAnsi="Times New Roman" w:cs="Times New Roman"/>
          <w:lang w:eastAsia="zh-CN"/>
        </w:rPr>
        <w:t xml:space="preserve">Lingli </w:t>
      </w:r>
      <w:r>
        <w:rPr>
          <w:rFonts w:ascii="Times New Roman" w:hAnsi="Times New Roman" w:cs="Times New Roman"/>
          <w:lang w:eastAsia="zh-CN"/>
        </w:rPr>
        <w:t xml:space="preserve">Yao </w:t>
      </w:r>
      <w:r>
        <w:rPr>
          <w:rFonts w:ascii="Times New Roman" w:hAnsi="Times New Roman" w:cs="Times New Roman"/>
        </w:rPr>
        <w:t>(00:13:03): I came to Malaysia to study for many</w:t>
      </w:r>
      <w:r>
        <w:rPr>
          <w:rFonts w:ascii="Times New Roman" w:hAnsi="Times New Roman" w:cs="Times New Roman"/>
          <w:lang w:eastAsia="zh-CN"/>
        </w:rPr>
        <w:t xml:space="preserve"> reasons</w:t>
      </w:r>
      <w:r>
        <w:rPr>
          <w:rFonts w:ascii="Times New Roman" w:hAnsi="Times New Roman" w:cs="Times New Roman"/>
        </w:rPr>
        <w:t xml:space="preserve">. First of all, there are more </w:t>
      </w:r>
      <w:r>
        <w:rPr>
          <w:rFonts w:hint="eastAsia" w:ascii="Times New Roman" w:hAnsi="Times New Roman" w:cs="Times New Roman"/>
          <w:highlight w:val="yellow"/>
          <w:lang w:val="en-US" w:eastAsia="zh-CN"/>
        </w:rPr>
        <w:t xml:space="preserve">Malaysian </w:t>
      </w:r>
      <w:r>
        <w:rPr>
          <w:rFonts w:ascii="Times New Roman" w:hAnsi="Times New Roman" w:cs="Times New Roman"/>
          <w:highlight w:val="yellow"/>
        </w:rPr>
        <w:t>Chinese</w:t>
      </w:r>
      <w:r>
        <w:rPr>
          <w:rFonts w:ascii="Times New Roman" w:hAnsi="Times New Roman" w:cs="Times New Roman"/>
        </w:rPr>
        <w:t xml:space="preserve"> </w:t>
      </w:r>
      <w:r>
        <w:rPr>
          <w:rFonts w:hint="eastAsia" w:ascii="Times New Roman" w:hAnsi="Times New Roman" w:cs="Times New Roman"/>
          <w:lang w:val="en-US" w:eastAsia="zh-CN"/>
        </w:rPr>
        <w:t xml:space="preserve">and Chinese </w:t>
      </w:r>
      <w:r>
        <w:rPr>
          <w:rFonts w:ascii="Times New Roman" w:hAnsi="Times New Roman" w:cs="Times New Roman"/>
          <w:lang w:eastAsia="zh-CN"/>
        </w:rPr>
        <w:t>in Malaysia</w:t>
      </w:r>
      <w:r>
        <w:rPr>
          <w:rFonts w:ascii="Times New Roman" w:hAnsi="Times New Roman" w:cs="Times New Roman"/>
        </w:rPr>
        <w:t xml:space="preserve">. Secondly, because my English is not particularly good, and </w:t>
      </w:r>
      <w:r>
        <w:rPr>
          <w:rFonts w:ascii="Times New Roman" w:hAnsi="Times New Roman" w:cs="Times New Roman"/>
          <w:lang w:eastAsia="zh-CN"/>
        </w:rPr>
        <w:t>thirdly</w:t>
      </w:r>
      <w:r>
        <w:rPr>
          <w:rFonts w:ascii="Times New Roman" w:hAnsi="Times New Roman" w:cs="Times New Roman"/>
        </w:rPr>
        <w:t xml:space="preserve">, </w:t>
      </w:r>
      <w:r>
        <w:rPr>
          <w:rFonts w:ascii="Times New Roman" w:hAnsi="Times New Roman" w:cs="Times New Roman"/>
          <w:lang w:eastAsia="zh-CN"/>
        </w:rPr>
        <w:t xml:space="preserve">the tuition fees and the cost of living in Malaysia are lower </w:t>
      </w:r>
      <w:r>
        <w:rPr>
          <w:rFonts w:ascii="Times New Roman" w:hAnsi="Times New Roman" w:cs="Times New Roman"/>
        </w:rPr>
        <w:t xml:space="preserve">than in other European and American countries. </w:t>
      </w:r>
      <w:r>
        <w:rPr>
          <w:rFonts w:ascii="Times New Roman" w:hAnsi="Times New Roman" w:cs="Times New Roman"/>
          <w:lang w:eastAsia="zh-CN"/>
        </w:rPr>
        <w:t xml:space="preserve">Finally, </w:t>
      </w:r>
      <w:r>
        <w:rPr>
          <w:rFonts w:ascii="Times New Roman" w:hAnsi="Times New Roman" w:cs="Times New Roman"/>
        </w:rPr>
        <w:t xml:space="preserve">Malaysia is </w:t>
      </w:r>
      <w:r>
        <w:rPr>
          <w:rFonts w:ascii="Times New Roman" w:hAnsi="Times New Roman" w:cs="Times New Roman"/>
          <w:lang w:eastAsia="zh-CN"/>
        </w:rPr>
        <w:t xml:space="preserve">a </w:t>
      </w:r>
      <w:r>
        <w:rPr>
          <w:rFonts w:ascii="Times New Roman" w:hAnsi="Times New Roman" w:cs="Times New Roman"/>
        </w:rPr>
        <w:t xml:space="preserve">multicultural country. There are Malays, Indians and </w:t>
      </w:r>
      <w:r>
        <w:rPr>
          <w:rFonts w:hint="eastAsia" w:ascii="Times New Roman" w:hAnsi="Times New Roman" w:cs="Times New Roman"/>
          <w:highlight w:val="yellow"/>
          <w:lang w:val="en-US" w:eastAsia="zh-CN"/>
        </w:rPr>
        <w:t xml:space="preserve">Malaysian </w:t>
      </w:r>
      <w:r>
        <w:rPr>
          <w:rFonts w:ascii="Times New Roman" w:hAnsi="Times New Roman" w:cs="Times New Roman"/>
          <w:highlight w:val="yellow"/>
        </w:rPr>
        <w:t>Chinese.</w:t>
      </w:r>
    </w:p>
    <w:p w14:paraId="4782AD34">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(00:13:34): OK</w:t>
      </w:r>
      <w:r>
        <w:rPr>
          <w:rFonts w:ascii="Times New Roman" w:hAnsi="Times New Roman" w:cs="Times New Roman"/>
          <w:lang w:eastAsia="zh-CN"/>
        </w:rPr>
        <w:t xml:space="preserve">. </w:t>
      </w:r>
      <w:r>
        <w:rPr>
          <w:rFonts w:ascii="Times New Roman" w:hAnsi="Times New Roman" w:cs="Times New Roman"/>
        </w:rPr>
        <w:t>Our next question is, before coming to Malaysia, do we all have academic preparation, academic expectations, and academic goals? Before coming to Malaysia, did you thoroughly prepare for your studies, such as English language and tutor visits</w:t>
      </w:r>
      <w:r>
        <w:rPr>
          <w:rFonts w:ascii="Times New Roman" w:hAnsi="Times New Roman" w:cs="Times New Roman"/>
          <w:lang w:eastAsia="zh-CN"/>
        </w:rPr>
        <w:t>?</w:t>
      </w:r>
    </w:p>
    <w:p w14:paraId="64CE4487">
      <w:pPr>
        <w:jc w:val="both"/>
        <w:rPr>
          <w:rFonts w:ascii="Times New Roman" w:hAnsi="Times New Roman" w:cs="Times New Roman"/>
          <w:lang w:eastAsia="zh-CN"/>
        </w:rPr>
      </w:pPr>
      <w:r>
        <w:rPr>
          <w:rFonts w:ascii="Times New Roman" w:hAnsi="Times New Roman" w:cs="Times New Roman"/>
          <w:lang w:eastAsia="zh-CN"/>
        </w:rPr>
        <w:t>Miya</w:t>
      </w:r>
      <w:r>
        <w:rPr>
          <w:rFonts w:ascii="Times New Roman" w:hAnsi="Times New Roman" w:cs="Times New Roman"/>
        </w:rPr>
        <w:t xml:space="preserve">(00:14:21): I can start by saying this. </w:t>
      </w:r>
      <w:r>
        <w:rPr>
          <w:rFonts w:ascii="Times New Roman" w:hAnsi="Times New Roman" w:cs="Times New Roman"/>
          <w:lang w:eastAsia="zh-CN"/>
        </w:rPr>
        <w:t>I didn</w:t>
      </w:r>
      <w:r>
        <w:rPr>
          <w:rFonts w:ascii="Times New Roman" w:hAnsi="Times New Roman" w:cs="Times New Roman"/>
        </w:rPr>
        <w:t>'t have any idea when I was choosing my major. Then I asked my agent if any major was easy to graduate from. Then he recommended I choose Business Administration</w:t>
      </w:r>
      <w:r>
        <w:rPr>
          <w:rFonts w:ascii="Times New Roman" w:hAnsi="Times New Roman" w:cs="Times New Roman"/>
          <w:lang w:eastAsia="zh-CN"/>
        </w:rPr>
        <w:t xml:space="preserve">. </w:t>
      </w:r>
      <w:r>
        <w:rPr>
          <w:rFonts w:ascii="Times New Roman" w:hAnsi="Times New Roman" w:cs="Times New Roman"/>
        </w:rPr>
        <w:t>However</w:t>
      </w:r>
      <w:r>
        <w:rPr>
          <w:rFonts w:ascii="Times New Roman" w:hAnsi="Times New Roman" w:cs="Times New Roman"/>
          <w:lang w:eastAsia="zh-CN"/>
        </w:rPr>
        <w:t xml:space="preserve">, </w:t>
      </w:r>
      <w:r>
        <w:rPr>
          <w:rFonts w:ascii="Times New Roman" w:hAnsi="Times New Roman" w:cs="Times New Roman"/>
        </w:rPr>
        <w:t>I took a six-month language course then</w:t>
      </w:r>
      <w:r>
        <w:rPr>
          <w:rFonts w:ascii="Times New Roman" w:hAnsi="Times New Roman" w:cs="Times New Roman"/>
          <w:lang w:eastAsia="zh-CN"/>
        </w:rPr>
        <w:t xml:space="preserve"> and slowly started to learn about some specialisations</w:t>
      </w:r>
      <w:r>
        <w:rPr>
          <w:rFonts w:ascii="Times New Roman" w:hAnsi="Times New Roman" w:cs="Times New Roman"/>
        </w:rPr>
        <w:t xml:space="preserve">. </w:t>
      </w:r>
      <w:r>
        <w:rPr>
          <w:rFonts w:ascii="Times New Roman" w:hAnsi="Times New Roman" w:cs="Times New Roman"/>
          <w:lang w:eastAsia="zh-CN"/>
        </w:rPr>
        <w:t xml:space="preserve">I was </w:t>
      </w:r>
      <w:r>
        <w:rPr>
          <w:rFonts w:ascii="Times New Roman" w:hAnsi="Times New Roman" w:cs="Times New Roman"/>
        </w:rPr>
        <w:t xml:space="preserve">more interested in computers, </w:t>
      </w:r>
      <w:r>
        <w:rPr>
          <w:rFonts w:ascii="Times New Roman" w:hAnsi="Times New Roman" w:cs="Times New Roman"/>
          <w:lang w:eastAsia="zh-CN"/>
        </w:rPr>
        <w:t xml:space="preserve">so I began to </w:t>
      </w:r>
      <w:r>
        <w:rPr>
          <w:rFonts w:ascii="Times New Roman" w:hAnsi="Times New Roman" w:cs="Times New Roman"/>
        </w:rPr>
        <w:t xml:space="preserve">understand some computer languages, </w:t>
      </w:r>
      <w:r>
        <w:rPr>
          <w:rFonts w:ascii="Times New Roman" w:hAnsi="Times New Roman" w:cs="Times New Roman"/>
          <w:lang w:eastAsia="zh-CN"/>
        </w:rPr>
        <w:t xml:space="preserve">such as </w:t>
      </w:r>
      <w:r>
        <w:rPr>
          <w:rFonts w:ascii="Times New Roman" w:hAnsi="Times New Roman" w:cs="Times New Roman"/>
        </w:rPr>
        <w:t xml:space="preserve">Java and Python, for some time. </w:t>
      </w:r>
      <w:r>
        <w:rPr>
          <w:rFonts w:ascii="Times New Roman" w:hAnsi="Times New Roman" w:cs="Times New Roman"/>
          <w:lang w:eastAsia="zh-CN"/>
        </w:rPr>
        <w:t xml:space="preserve">Later, I </w:t>
      </w:r>
      <w:r>
        <w:rPr>
          <w:rFonts w:ascii="Times New Roman" w:hAnsi="Times New Roman" w:cs="Times New Roman"/>
        </w:rPr>
        <w:t xml:space="preserve">applied to the college to change my major from </w:t>
      </w:r>
      <w:r>
        <w:rPr>
          <w:rFonts w:ascii="Times New Roman" w:hAnsi="Times New Roman" w:cs="Times New Roman"/>
          <w:lang w:eastAsia="zh-CN"/>
        </w:rPr>
        <w:t xml:space="preserve">business administration </w:t>
      </w:r>
      <w:r>
        <w:rPr>
          <w:rFonts w:ascii="Times New Roman" w:hAnsi="Times New Roman" w:cs="Times New Roman"/>
        </w:rPr>
        <w:t xml:space="preserve">to computer </w:t>
      </w:r>
      <w:r>
        <w:rPr>
          <w:rFonts w:ascii="Times New Roman" w:hAnsi="Times New Roman" w:cs="Times New Roman"/>
          <w:lang w:eastAsia="zh-CN"/>
        </w:rPr>
        <w:t xml:space="preserve">science. So, before I </w:t>
      </w:r>
      <w:r>
        <w:rPr>
          <w:rFonts w:ascii="Times New Roman" w:hAnsi="Times New Roman" w:cs="Times New Roman"/>
        </w:rPr>
        <w:t xml:space="preserve">entered the professional course, I still had more goals for </w:t>
      </w:r>
      <w:r>
        <w:rPr>
          <w:rFonts w:ascii="Times New Roman" w:hAnsi="Times New Roman" w:cs="Times New Roman"/>
          <w:lang w:eastAsia="zh-CN"/>
        </w:rPr>
        <w:t xml:space="preserve">my </w:t>
      </w:r>
      <w:r>
        <w:rPr>
          <w:rFonts w:ascii="Times New Roman" w:hAnsi="Times New Roman" w:cs="Times New Roman"/>
        </w:rPr>
        <w:t>major, I guess</w:t>
      </w:r>
      <w:r>
        <w:rPr>
          <w:rFonts w:ascii="Times New Roman" w:hAnsi="Times New Roman" w:cs="Times New Roman"/>
          <w:lang w:eastAsia="zh-CN"/>
        </w:rPr>
        <w:t>.</w:t>
      </w:r>
    </w:p>
    <w:p w14:paraId="0068022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(00:15:21): </w:t>
      </w:r>
      <w:r>
        <w:rPr>
          <w:rFonts w:ascii="Times New Roman" w:hAnsi="Times New Roman" w:cs="Times New Roman"/>
          <w:lang w:eastAsia="zh-CN"/>
        </w:rPr>
        <w:t xml:space="preserve">You </w:t>
      </w:r>
      <w:r>
        <w:rPr>
          <w:rFonts w:ascii="Times New Roman" w:hAnsi="Times New Roman" w:cs="Times New Roman"/>
        </w:rPr>
        <w:t xml:space="preserve">switched from </w:t>
      </w:r>
      <w:r>
        <w:rPr>
          <w:rFonts w:ascii="Times New Roman" w:hAnsi="Times New Roman" w:cs="Times New Roman"/>
          <w:lang w:eastAsia="zh-CN"/>
        </w:rPr>
        <w:t xml:space="preserve">Business Administration </w:t>
      </w:r>
      <w:r>
        <w:rPr>
          <w:rFonts w:ascii="Times New Roman" w:hAnsi="Times New Roman" w:cs="Times New Roman"/>
        </w:rPr>
        <w:t xml:space="preserve">to Computer </w:t>
      </w:r>
      <w:r>
        <w:rPr>
          <w:rFonts w:ascii="Times New Roman" w:hAnsi="Times New Roman" w:cs="Times New Roman"/>
          <w:lang w:eastAsia="zh-CN"/>
        </w:rPr>
        <w:t>Science</w:t>
      </w:r>
      <w:r>
        <w:rPr>
          <w:rFonts w:ascii="Times New Roman" w:hAnsi="Times New Roman" w:cs="Times New Roman"/>
        </w:rPr>
        <w:t xml:space="preserve">, which is very specialised and </w:t>
      </w:r>
      <w:r>
        <w:rPr>
          <w:rFonts w:ascii="Times New Roman" w:hAnsi="Times New Roman" w:cs="Times New Roman"/>
          <w:lang w:eastAsia="zh-CN"/>
        </w:rPr>
        <w:t xml:space="preserve">much </w:t>
      </w:r>
      <w:r>
        <w:rPr>
          <w:rFonts w:ascii="Times New Roman" w:hAnsi="Times New Roman" w:cs="Times New Roman"/>
        </w:rPr>
        <w:t>harder</w:t>
      </w:r>
      <w:r>
        <w:rPr>
          <w:rFonts w:ascii="Times New Roman" w:hAnsi="Times New Roman" w:cs="Times New Roman"/>
          <w:lang w:eastAsia="zh-CN"/>
        </w:rPr>
        <w:t>, correct?</w:t>
      </w:r>
    </w:p>
    <w:p w14:paraId="65D4DFB3">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(00:15:29): </w:t>
      </w:r>
      <w:r>
        <w:rPr>
          <w:rFonts w:ascii="Times New Roman" w:hAnsi="Times New Roman" w:cs="Times New Roman"/>
          <w:lang w:eastAsia="zh-CN"/>
        </w:rPr>
        <w:t>M</w:t>
      </w:r>
      <w:r>
        <w:rPr>
          <w:rFonts w:ascii="Times New Roman" w:hAnsi="Times New Roman" w:cs="Times New Roman"/>
        </w:rPr>
        <w:t>y day is extra busy as soon as the school year starts.</w:t>
      </w:r>
    </w:p>
    <w:p w14:paraId="0292A79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(00:15:35): </w:t>
      </w:r>
      <w:r>
        <w:rPr>
          <w:rFonts w:hint="eastAsia" w:ascii="Times New Roman" w:hAnsi="Times New Roman" w:cs="Times New Roman"/>
          <w:lang w:eastAsia="zh-CN"/>
        </w:rPr>
        <w:t>The new semester</w:t>
      </w:r>
      <w:r>
        <w:rPr>
          <w:rFonts w:ascii="Times New Roman" w:hAnsi="Times New Roman" w:cs="Times New Roman"/>
          <w:lang w:eastAsia="zh-CN"/>
        </w:rPr>
        <w:t xml:space="preserve"> </w:t>
      </w:r>
      <w:r>
        <w:rPr>
          <w:rFonts w:hint="eastAsia" w:ascii="Times New Roman" w:hAnsi="Times New Roman" w:cs="Times New Roman"/>
          <w:lang w:eastAsia="zh-CN"/>
        </w:rPr>
        <w:t xml:space="preserve">will </w:t>
      </w:r>
      <w:r>
        <w:rPr>
          <w:rFonts w:ascii="Times New Roman" w:hAnsi="Times New Roman" w:cs="Times New Roman"/>
        </w:rPr>
        <w:t>begin</w:t>
      </w:r>
      <w:r>
        <w:rPr>
          <w:rFonts w:hint="eastAsia" w:ascii="Times New Roman" w:hAnsi="Times New Roman" w:cs="Times New Roman"/>
          <w:lang w:eastAsia="zh-CN"/>
        </w:rPr>
        <w:t xml:space="preserve"> </w:t>
      </w:r>
      <w:r>
        <w:rPr>
          <w:rFonts w:ascii="Times New Roman" w:hAnsi="Times New Roman" w:cs="Times New Roman"/>
        </w:rPr>
        <w:t>on Monday, right?</w:t>
      </w:r>
    </w:p>
    <w:p w14:paraId="20C3BEC6">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(00:15:38): Yeah, tomorrow.</w:t>
      </w:r>
    </w:p>
    <w:p w14:paraId="50E76863">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(00:15:42): Thank you all for coming to my </w:t>
      </w:r>
      <w:r>
        <w:rPr>
          <w:rFonts w:hint="eastAsia" w:ascii="Times New Roman" w:hAnsi="Times New Roman" w:cs="Times New Roman"/>
          <w:lang w:eastAsia="zh-CN"/>
        </w:rPr>
        <w:t xml:space="preserve">discussion </w:t>
      </w:r>
      <w:r>
        <w:rPr>
          <w:rFonts w:ascii="Times New Roman" w:hAnsi="Times New Roman" w:cs="Times New Roman"/>
        </w:rPr>
        <w:t>in your busy schedules</w:t>
      </w:r>
      <w:r>
        <w:rPr>
          <w:rFonts w:ascii="Times New Roman" w:hAnsi="Times New Roman" w:cs="Times New Roman"/>
          <w:lang w:eastAsia="zh-CN"/>
        </w:rPr>
        <w:t xml:space="preserve">, and </w:t>
      </w:r>
      <w:r>
        <w:rPr>
          <w:rFonts w:ascii="Times New Roman" w:hAnsi="Times New Roman" w:cs="Times New Roman"/>
        </w:rPr>
        <w:t xml:space="preserve">what </w:t>
      </w:r>
      <w:r>
        <w:rPr>
          <w:rFonts w:ascii="Times New Roman" w:hAnsi="Times New Roman" w:cs="Times New Roman"/>
          <w:lang w:eastAsia="zh-CN"/>
        </w:rPr>
        <w:t xml:space="preserve">about </w:t>
      </w:r>
      <w:r>
        <w:rPr>
          <w:rFonts w:ascii="Times New Roman" w:hAnsi="Times New Roman" w:cs="Times New Roman"/>
        </w:rPr>
        <w:t>Hanwoo</w:t>
      </w:r>
      <w:r>
        <w:rPr>
          <w:rFonts w:ascii="Times New Roman" w:hAnsi="Times New Roman" w:cs="Times New Roman"/>
          <w:lang w:eastAsia="zh-CN"/>
        </w:rPr>
        <w:t>?</w:t>
      </w:r>
    </w:p>
    <w:p w14:paraId="270CD7E4">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(00:15:58): </w:t>
      </w:r>
      <w:r>
        <w:rPr>
          <w:rFonts w:ascii="Times New Roman" w:hAnsi="Times New Roman" w:cs="Times New Roman"/>
          <w:lang w:eastAsia="zh-CN"/>
        </w:rPr>
        <w:t xml:space="preserve">Studying in </w:t>
      </w:r>
      <w:r>
        <w:rPr>
          <w:rFonts w:ascii="Times New Roman" w:hAnsi="Times New Roman" w:cs="Times New Roman"/>
        </w:rPr>
        <w:t>Malaysia is not my goal. M</w:t>
      </w:r>
      <w:r>
        <w:rPr>
          <w:rFonts w:ascii="Times New Roman" w:hAnsi="Times New Roman" w:cs="Times New Roman"/>
          <w:lang w:eastAsia="zh-CN"/>
        </w:rPr>
        <w:t xml:space="preserve">y </w:t>
      </w:r>
      <w:r>
        <w:rPr>
          <w:rFonts w:ascii="Times New Roman" w:hAnsi="Times New Roman" w:cs="Times New Roman"/>
        </w:rPr>
        <w:t xml:space="preserve">dream university is the aerospace programme at Nanyang Technological University. Still, I went to an international university in Malaysia and am a weak learner. </w:t>
      </w:r>
      <w:r>
        <w:rPr>
          <w:rFonts w:ascii="Times New Roman" w:hAnsi="Times New Roman" w:cs="Times New Roman"/>
          <w:lang w:eastAsia="zh-CN"/>
        </w:rPr>
        <w:t xml:space="preserve">I </w:t>
      </w:r>
      <w:r>
        <w:rPr>
          <w:rFonts w:ascii="Times New Roman" w:hAnsi="Times New Roman" w:cs="Times New Roman"/>
        </w:rPr>
        <w:t xml:space="preserve">went back to China for half a year last year and </w:t>
      </w:r>
      <w:r>
        <w:rPr>
          <w:rFonts w:ascii="Times New Roman" w:hAnsi="Times New Roman" w:cs="Times New Roman"/>
          <w:lang w:eastAsia="zh-CN"/>
        </w:rPr>
        <w:t xml:space="preserve">asked about the aerospace </w:t>
      </w:r>
      <w:r>
        <w:rPr>
          <w:rFonts w:ascii="Times New Roman" w:hAnsi="Times New Roman" w:cs="Times New Roman"/>
        </w:rPr>
        <w:t xml:space="preserve">industry </w:t>
      </w:r>
      <w:r>
        <w:rPr>
          <w:rFonts w:ascii="Times New Roman" w:hAnsi="Times New Roman" w:cs="Times New Roman"/>
          <w:lang w:eastAsia="zh-CN"/>
        </w:rPr>
        <w:t>in</w:t>
      </w:r>
      <w:r>
        <w:rPr>
          <w:rFonts w:ascii="Times New Roman" w:hAnsi="Times New Roman" w:cs="Times New Roman"/>
        </w:rPr>
        <w:t xml:space="preserve"> China. If I had studied aerospace as an undergraduate, finding a job after graduation would have been hard</w:t>
      </w:r>
      <w:r>
        <w:rPr>
          <w:rFonts w:ascii="Times New Roman" w:hAnsi="Times New Roman" w:cs="Times New Roman"/>
          <w:lang w:eastAsia="zh-CN"/>
        </w:rPr>
        <w:t xml:space="preserve">. </w:t>
      </w:r>
      <w:r>
        <w:rPr>
          <w:rFonts w:ascii="Times New Roman" w:hAnsi="Times New Roman" w:cs="Times New Roman"/>
        </w:rPr>
        <w:t xml:space="preserve">So, I chose to </w:t>
      </w:r>
      <w:r>
        <w:rPr>
          <w:rFonts w:ascii="Times New Roman" w:hAnsi="Times New Roman" w:cs="Times New Roman"/>
          <w:lang w:eastAsia="zh-CN"/>
        </w:rPr>
        <w:t xml:space="preserve">study </w:t>
      </w:r>
      <w:r>
        <w:rPr>
          <w:rFonts w:ascii="Times New Roman" w:hAnsi="Times New Roman" w:cs="Times New Roman"/>
        </w:rPr>
        <w:t xml:space="preserve">a more basic science and engineering </w:t>
      </w:r>
      <w:r>
        <w:rPr>
          <w:rFonts w:ascii="Times New Roman" w:hAnsi="Times New Roman" w:cs="Times New Roman"/>
          <w:lang w:eastAsia="zh-CN"/>
        </w:rPr>
        <w:t xml:space="preserve">major - </w:t>
      </w:r>
      <w:r>
        <w:rPr>
          <w:rFonts w:ascii="Times New Roman" w:hAnsi="Times New Roman" w:cs="Times New Roman"/>
        </w:rPr>
        <w:t>electrical and electronic</w:t>
      </w:r>
      <w:r>
        <w:rPr>
          <w:rFonts w:ascii="Times New Roman" w:hAnsi="Times New Roman" w:cs="Times New Roman"/>
          <w:lang w:eastAsia="zh-CN"/>
        </w:rPr>
        <w:t>. T</w:t>
      </w:r>
      <w:r>
        <w:rPr>
          <w:rFonts w:ascii="Times New Roman" w:hAnsi="Times New Roman" w:cs="Times New Roman"/>
        </w:rPr>
        <w:t xml:space="preserve">hen, if I master it, I want to </w:t>
      </w:r>
      <w:r>
        <w:rPr>
          <w:rFonts w:ascii="Times New Roman" w:hAnsi="Times New Roman" w:cs="Times New Roman"/>
          <w:lang w:eastAsia="zh-CN"/>
        </w:rPr>
        <w:t xml:space="preserve">apply </w:t>
      </w:r>
      <w:r>
        <w:rPr>
          <w:rFonts w:ascii="Times New Roman" w:hAnsi="Times New Roman" w:cs="Times New Roman"/>
        </w:rPr>
        <w:t xml:space="preserve">to </w:t>
      </w:r>
      <w:r>
        <w:rPr>
          <w:rFonts w:ascii="Times New Roman" w:hAnsi="Times New Roman" w:cs="Times New Roman"/>
          <w:lang w:eastAsia="zh-CN"/>
        </w:rPr>
        <w:t xml:space="preserve">the aerospace programme or continue to study </w:t>
      </w:r>
      <w:r>
        <w:rPr>
          <w:rFonts w:ascii="Times New Roman" w:hAnsi="Times New Roman" w:cs="Times New Roman"/>
        </w:rPr>
        <w:t>electrical and electronics, even if it is to leave me a backhand.</w:t>
      </w:r>
    </w:p>
    <w:p w14:paraId="06484A19">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(00:16:45): </w:t>
      </w:r>
      <w:r>
        <w:rPr>
          <w:rFonts w:ascii="Times New Roman" w:hAnsi="Times New Roman" w:cs="Times New Roman"/>
          <w:lang w:eastAsia="zh-CN"/>
        </w:rPr>
        <w:t xml:space="preserve">well, that's </w:t>
      </w:r>
      <w:r>
        <w:rPr>
          <w:rFonts w:ascii="Times New Roman" w:hAnsi="Times New Roman" w:cs="Times New Roman"/>
        </w:rPr>
        <w:t>very well thought out. Harrison</w:t>
      </w:r>
      <w:r>
        <w:rPr>
          <w:rFonts w:ascii="Times New Roman" w:hAnsi="Times New Roman" w:cs="Times New Roman"/>
          <w:lang w:eastAsia="zh-CN"/>
        </w:rPr>
        <w:t xml:space="preserve">, </w:t>
      </w:r>
      <w:r>
        <w:rPr>
          <w:rFonts w:ascii="Times New Roman" w:hAnsi="Times New Roman" w:cs="Times New Roman"/>
        </w:rPr>
        <w:t>what about you</w:t>
      </w:r>
      <w:r>
        <w:rPr>
          <w:rFonts w:ascii="Times New Roman" w:hAnsi="Times New Roman" w:cs="Times New Roman"/>
          <w:lang w:eastAsia="zh-CN"/>
        </w:rPr>
        <w:t>?</w:t>
      </w:r>
    </w:p>
    <w:p w14:paraId="5AA24F8A">
      <w:pPr>
        <w:jc w:val="both"/>
        <w:rPr>
          <w:rFonts w:ascii="Times New Roman" w:hAnsi="Times New Roman" w:cs="Times New Roman"/>
        </w:rPr>
      </w:pPr>
      <w:r>
        <w:rPr>
          <w:rFonts w:ascii="Times New Roman" w:hAnsi="Times New Roman" w:cs="Times New Roman"/>
        </w:rPr>
        <w:t xml:space="preserve">Harrison(00:16:53): I don't have much of a choice. I chose a </w:t>
      </w:r>
      <w:r>
        <w:rPr>
          <w:rFonts w:ascii="Times New Roman" w:hAnsi="Times New Roman" w:cs="Times New Roman"/>
          <w:lang w:eastAsia="zh-CN"/>
        </w:rPr>
        <w:t xml:space="preserve">veterinary </w:t>
      </w:r>
      <w:r>
        <w:rPr>
          <w:rFonts w:ascii="Times New Roman" w:hAnsi="Times New Roman" w:cs="Times New Roman"/>
        </w:rPr>
        <w:t xml:space="preserve">program I liked, but my family disapproved. </w:t>
      </w:r>
      <w:r>
        <w:rPr>
          <w:rFonts w:ascii="Times New Roman" w:hAnsi="Times New Roman" w:cs="Times New Roman"/>
          <w:lang w:eastAsia="zh-CN"/>
        </w:rPr>
        <w:t xml:space="preserve">Now, </w:t>
      </w:r>
      <w:r>
        <w:rPr>
          <w:rFonts w:ascii="Times New Roman" w:hAnsi="Times New Roman" w:cs="Times New Roman"/>
        </w:rPr>
        <w:t xml:space="preserve">my parents have chosen this </w:t>
      </w:r>
      <w:r>
        <w:rPr>
          <w:rFonts w:ascii="Times New Roman" w:hAnsi="Times New Roman" w:cs="Times New Roman"/>
          <w:lang w:eastAsia="zh-CN"/>
        </w:rPr>
        <w:t xml:space="preserve">business administration </w:t>
      </w:r>
      <w:r>
        <w:rPr>
          <w:rFonts w:ascii="Times New Roman" w:hAnsi="Times New Roman" w:cs="Times New Roman"/>
        </w:rPr>
        <w:t xml:space="preserve">major for </w:t>
      </w:r>
      <w:r>
        <w:rPr>
          <w:rFonts w:ascii="Times New Roman" w:hAnsi="Times New Roman" w:cs="Times New Roman"/>
          <w:lang w:eastAsia="zh-CN"/>
        </w:rPr>
        <w:t>me</w:t>
      </w:r>
      <w:r>
        <w:rPr>
          <w:rFonts w:ascii="Times New Roman" w:hAnsi="Times New Roman" w:cs="Times New Roman"/>
        </w:rPr>
        <w:t xml:space="preserve">, and then I'm just going </w:t>
      </w:r>
      <w:r>
        <w:rPr>
          <w:rFonts w:ascii="Times New Roman" w:hAnsi="Times New Roman" w:cs="Times New Roman"/>
          <w:lang w:eastAsia="zh-CN"/>
        </w:rPr>
        <w:t>to</w:t>
      </w:r>
      <w:r>
        <w:rPr>
          <w:rFonts w:ascii="Times New Roman" w:hAnsi="Times New Roman" w:cs="Times New Roman"/>
        </w:rPr>
        <w:t xml:space="preserve"> study.</w:t>
      </w:r>
    </w:p>
    <w:p w14:paraId="5170192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(00:17:15): So let's discuss the next topic. I'd like to know about your adjustment experience when you first came to Malaysia</w:t>
      </w:r>
      <w:r>
        <w:rPr>
          <w:rFonts w:ascii="Times New Roman" w:hAnsi="Times New Roman" w:cs="Times New Roman"/>
          <w:lang w:eastAsia="zh-CN"/>
        </w:rPr>
        <w:t xml:space="preserve">. </w:t>
      </w:r>
      <w:r>
        <w:rPr>
          <w:rFonts w:ascii="Times New Roman" w:hAnsi="Times New Roman" w:cs="Times New Roman"/>
        </w:rPr>
        <w:t>For example</w:t>
      </w:r>
      <w:r>
        <w:rPr>
          <w:rFonts w:ascii="Times New Roman" w:hAnsi="Times New Roman" w:cs="Times New Roman"/>
          <w:lang w:eastAsia="zh-CN"/>
        </w:rPr>
        <w:t xml:space="preserve">, </w:t>
      </w:r>
      <w:r>
        <w:rPr>
          <w:rFonts w:ascii="Times New Roman" w:hAnsi="Times New Roman" w:cs="Times New Roman"/>
        </w:rPr>
        <w:t xml:space="preserve">did you have any trouble adjusting to your studies? Especially for </w:t>
      </w:r>
      <w:r>
        <w:rPr>
          <w:rFonts w:ascii="Times New Roman" w:hAnsi="Times New Roman" w:cs="Times New Roman"/>
          <w:lang w:eastAsia="zh-CN"/>
        </w:rPr>
        <w:t>Miya</w:t>
      </w:r>
      <w:r>
        <w:rPr>
          <w:rFonts w:ascii="Times New Roman" w:hAnsi="Times New Roman" w:cs="Times New Roman"/>
        </w:rPr>
        <w:t xml:space="preserve">, </w:t>
      </w:r>
      <w:r>
        <w:rPr>
          <w:rFonts w:ascii="Times New Roman" w:hAnsi="Times New Roman" w:cs="Times New Roman"/>
          <w:lang w:eastAsia="zh-CN"/>
        </w:rPr>
        <w:t xml:space="preserve">Mavis and Eloquence, </w:t>
      </w:r>
      <w:r>
        <w:rPr>
          <w:rFonts w:ascii="Times New Roman" w:hAnsi="Times New Roman" w:cs="Times New Roman"/>
        </w:rPr>
        <w:t>since you three have no overseas study experience, you should know that the Malaysian education system is still different from ours in China. So, I would like to hear about your first experience of coming to Malaysia to study</w:t>
      </w:r>
      <w:r>
        <w:rPr>
          <w:rFonts w:ascii="Times New Roman" w:hAnsi="Times New Roman" w:cs="Times New Roman"/>
          <w:lang w:eastAsia="zh-CN"/>
        </w:rPr>
        <w:t xml:space="preserve">. For </w:t>
      </w:r>
      <w:r>
        <w:rPr>
          <w:rFonts w:ascii="Times New Roman" w:hAnsi="Times New Roman" w:cs="Times New Roman"/>
        </w:rPr>
        <w:t>example, what were the differences between the Malaysian and Chinese education systems regarding study and life</w:t>
      </w:r>
      <w:r>
        <w:rPr>
          <w:rFonts w:ascii="Times New Roman" w:hAnsi="Times New Roman" w:cs="Times New Roman"/>
          <w:lang w:eastAsia="zh-CN"/>
        </w:rPr>
        <w:t>?</w:t>
      </w:r>
    </w:p>
    <w:p w14:paraId="2D001704">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(00:18:08): I can start with this one.</w:t>
      </w:r>
    </w:p>
    <w:p w14:paraId="259E819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(00:18:10): Yes, </w:t>
      </w:r>
      <w:r>
        <w:rPr>
          <w:rFonts w:ascii="Times New Roman" w:hAnsi="Times New Roman" w:cs="Times New Roman"/>
          <w:lang w:eastAsia="zh-CN"/>
        </w:rPr>
        <w:t>Mavis</w:t>
      </w:r>
      <w:r>
        <w:rPr>
          <w:rFonts w:ascii="Times New Roman" w:hAnsi="Times New Roman" w:cs="Times New Roman"/>
        </w:rPr>
        <w:t>.</w:t>
      </w:r>
    </w:p>
    <w:p w14:paraId="7D1F4957">
      <w:pPr>
        <w:jc w:val="both"/>
        <w:rPr>
          <w:rFonts w:ascii="Times New Roman" w:hAnsi="Times New Roman" w:cs="Times New Roman"/>
          <w:lang w:eastAsia="zh-CN"/>
        </w:rPr>
      </w:pPr>
      <w:r>
        <w:rPr>
          <w:rFonts w:ascii="Times New Roman" w:hAnsi="Times New Roman" w:cs="Times New Roman"/>
          <w:lang w:eastAsia="zh-CN"/>
        </w:rPr>
        <w:t>Mavis</w:t>
      </w:r>
      <w:r>
        <w:rPr>
          <w:rFonts w:ascii="Times New Roman" w:hAnsi="Times New Roman" w:cs="Times New Roman"/>
        </w:rPr>
        <w:t>(00:18:13): When I first came to Malaysia</w:t>
      </w:r>
      <w:r>
        <w:rPr>
          <w:rFonts w:ascii="Times New Roman" w:hAnsi="Times New Roman" w:cs="Times New Roman"/>
          <w:lang w:eastAsia="zh-CN"/>
        </w:rPr>
        <w:t xml:space="preserve">, I </w:t>
      </w:r>
      <w:r>
        <w:rPr>
          <w:rFonts w:ascii="Times New Roman" w:hAnsi="Times New Roman" w:cs="Times New Roman"/>
        </w:rPr>
        <w:t>joined a freshman W</w:t>
      </w:r>
      <w:r>
        <w:rPr>
          <w:rFonts w:hint="eastAsia" w:ascii="Times New Roman" w:hAnsi="Times New Roman" w:cs="Times New Roman"/>
          <w:lang w:eastAsia="zh-CN"/>
        </w:rPr>
        <w:t>eechat</w:t>
      </w:r>
      <w:r>
        <w:rPr>
          <w:rFonts w:ascii="Times New Roman" w:hAnsi="Times New Roman" w:cs="Times New Roman"/>
        </w:rPr>
        <w:t xml:space="preserve"> group at </w:t>
      </w:r>
      <w:r>
        <w:rPr>
          <w:rFonts w:hint="eastAsia" w:ascii="Times New Roman" w:hAnsi="Times New Roman" w:cs="Times New Roman"/>
          <w:lang w:eastAsia="zh-CN"/>
        </w:rPr>
        <w:t>Taylor</w:t>
      </w:r>
      <w:r>
        <w:rPr>
          <w:rFonts w:ascii="Times New Roman" w:hAnsi="Times New Roman" w:cs="Times New Roman"/>
          <w:lang w:eastAsia="zh-CN"/>
        </w:rPr>
        <w:t>'</w:t>
      </w:r>
      <w:r>
        <w:rPr>
          <w:rFonts w:hint="eastAsia" w:ascii="Times New Roman" w:hAnsi="Times New Roman" w:cs="Times New Roman"/>
          <w:lang w:eastAsia="zh-CN"/>
        </w:rPr>
        <w:t xml:space="preserve">s </w:t>
      </w:r>
      <w:r>
        <w:rPr>
          <w:rFonts w:ascii="Times New Roman" w:hAnsi="Times New Roman" w:cs="Times New Roman"/>
          <w:lang w:eastAsia="zh-CN"/>
        </w:rPr>
        <w:t>Universiti</w:t>
      </w:r>
      <w:r>
        <w:rPr>
          <w:rFonts w:ascii="Times New Roman" w:hAnsi="Times New Roman" w:cs="Times New Roman"/>
        </w:rPr>
        <w:t xml:space="preserve"> </w:t>
      </w:r>
      <w:r>
        <w:rPr>
          <w:rFonts w:ascii="Times New Roman" w:hAnsi="Times New Roman" w:cs="Times New Roman"/>
          <w:lang w:eastAsia="zh-CN"/>
        </w:rPr>
        <w:t xml:space="preserve">and met </w:t>
      </w:r>
      <w:r>
        <w:rPr>
          <w:rFonts w:ascii="Times New Roman" w:hAnsi="Times New Roman" w:cs="Times New Roman"/>
        </w:rPr>
        <w:t xml:space="preserve">some of my homegirls </w:t>
      </w:r>
      <w:r>
        <w:rPr>
          <w:rFonts w:ascii="Times New Roman" w:hAnsi="Times New Roman" w:cs="Times New Roman"/>
          <w:lang w:eastAsia="zh-CN"/>
        </w:rPr>
        <w:t>and roommates</w:t>
      </w:r>
      <w:r>
        <w:rPr>
          <w:rFonts w:ascii="Times New Roman" w:hAnsi="Times New Roman" w:cs="Times New Roman"/>
        </w:rPr>
        <w:t xml:space="preserve">. I was lucky to meet a fellow student from the same place, </w:t>
      </w:r>
      <w:r>
        <w:rPr>
          <w:rFonts w:ascii="Times New Roman" w:hAnsi="Times New Roman" w:cs="Times New Roman"/>
          <w:lang w:eastAsia="zh-CN"/>
        </w:rPr>
        <w:t xml:space="preserve">who </w:t>
      </w:r>
      <w:r>
        <w:rPr>
          <w:rFonts w:ascii="Times New Roman" w:hAnsi="Times New Roman" w:cs="Times New Roman"/>
        </w:rPr>
        <w:t xml:space="preserve">took me shopping </w:t>
      </w:r>
      <w:r>
        <w:rPr>
          <w:rFonts w:ascii="Times New Roman" w:hAnsi="Times New Roman" w:cs="Times New Roman"/>
          <w:lang w:eastAsia="zh-CN"/>
        </w:rPr>
        <w:t xml:space="preserve">and </w:t>
      </w:r>
      <w:r>
        <w:rPr>
          <w:rFonts w:ascii="Times New Roman" w:hAnsi="Times New Roman" w:cs="Times New Roman"/>
        </w:rPr>
        <w:t xml:space="preserve">to the university </w:t>
      </w:r>
      <w:r>
        <w:rPr>
          <w:rFonts w:ascii="Times New Roman" w:hAnsi="Times New Roman" w:cs="Times New Roman"/>
          <w:lang w:eastAsia="zh-CN"/>
        </w:rPr>
        <w:t xml:space="preserve">for the </w:t>
      </w:r>
      <w:r>
        <w:rPr>
          <w:rFonts w:ascii="Times New Roman" w:hAnsi="Times New Roman" w:cs="Times New Roman"/>
        </w:rPr>
        <w:t xml:space="preserve">new student registration. Although I was slightly uncomfortable initially, it was pretty smooth overall. She took me through </w:t>
      </w:r>
      <w:r>
        <w:rPr>
          <w:rFonts w:ascii="Times New Roman" w:hAnsi="Times New Roman" w:cs="Times New Roman"/>
          <w:lang w:eastAsia="zh-CN"/>
        </w:rPr>
        <w:t xml:space="preserve">all the admission procedures </w:t>
      </w:r>
      <w:r>
        <w:rPr>
          <w:rFonts w:ascii="Times New Roman" w:hAnsi="Times New Roman" w:cs="Times New Roman"/>
        </w:rPr>
        <w:t>and shopping</w:t>
      </w:r>
      <w:r>
        <w:rPr>
          <w:rFonts w:ascii="Times New Roman" w:hAnsi="Times New Roman" w:cs="Times New Roman"/>
          <w:lang w:eastAsia="zh-CN"/>
        </w:rPr>
        <w:t>. Suppose one thing is different between coming to Malaysia and a school at home. In that cas</w:t>
      </w:r>
      <w:r>
        <w:rPr>
          <w:rFonts w:ascii="Times New Roman" w:hAnsi="Times New Roman" w:cs="Times New Roman"/>
        </w:rPr>
        <w:t>e</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am </w:t>
      </w:r>
      <w:r>
        <w:rPr>
          <w:rFonts w:ascii="Times New Roman" w:hAnsi="Times New Roman" w:cs="Times New Roman"/>
        </w:rPr>
        <w:t>more disciplined about my academic schedule and how I plan to do things</w:t>
      </w:r>
      <w:r>
        <w:rPr>
          <w:rFonts w:ascii="Times New Roman" w:hAnsi="Times New Roman" w:cs="Times New Roman"/>
          <w:lang w:eastAsia="zh-CN"/>
        </w:rPr>
        <w:t xml:space="preserve">. </w:t>
      </w:r>
      <w:r>
        <w:rPr>
          <w:rFonts w:ascii="Times New Roman" w:hAnsi="Times New Roman" w:cs="Times New Roman"/>
          <w:lang w:val="en-US" w:eastAsia="zh-CN"/>
        </w:rPr>
        <w:t>You might forget to sign in for class or turn in any assignments when you're taking a class overseas, and your teacher probably won't remind you of this. It is more likely that the teacher will inform you that you have an assignment, but she won't remind you if the deadline has gone and you'll need to focus on many other things on your own. Additionally, there are tasks that you must finish on your own, such as choosing a class and communicating with other students.</w:t>
      </w:r>
    </w:p>
    <w:p w14:paraId="4EF25BF5">
      <w:pPr>
        <w:jc w:val="both"/>
        <w:rPr>
          <w:rFonts w:ascii="Times New Roman" w:hAnsi="Times New Roman" w:cs="Times New Roman"/>
        </w:rPr>
      </w:pPr>
    </w:p>
    <w:p w14:paraId="1C23960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(00:20:06): For example, if you forget to sign in for a class and don't hand in your </w:t>
      </w:r>
      <w:r>
        <w:rPr>
          <w:rFonts w:ascii="Times New Roman" w:hAnsi="Times New Roman" w:cs="Times New Roman"/>
          <w:lang w:eastAsia="zh-CN"/>
        </w:rPr>
        <w:t xml:space="preserve">homework within the </w:t>
      </w:r>
      <w:r>
        <w:rPr>
          <w:rFonts w:ascii="Times New Roman" w:hAnsi="Times New Roman" w:cs="Times New Roman"/>
        </w:rPr>
        <w:t xml:space="preserve">time limit, will the teacher abroad allow you to sign in </w:t>
      </w:r>
      <w:r>
        <w:rPr>
          <w:rFonts w:ascii="Times New Roman" w:hAnsi="Times New Roman" w:cs="Times New Roman"/>
          <w:lang w:eastAsia="zh-CN"/>
        </w:rPr>
        <w:t xml:space="preserve">or </w:t>
      </w:r>
      <w:r>
        <w:rPr>
          <w:rFonts w:ascii="Times New Roman" w:hAnsi="Times New Roman" w:cs="Times New Roman"/>
        </w:rPr>
        <w:t>hand it in</w:t>
      </w:r>
      <w:r>
        <w:rPr>
          <w:rFonts w:ascii="Times New Roman" w:hAnsi="Times New Roman" w:cs="Times New Roman"/>
          <w:lang w:eastAsia="zh-CN"/>
        </w:rPr>
        <w:t>?</w:t>
      </w:r>
    </w:p>
    <w:p w14:paraId="66CFBE8F">
      <w:pPr>
        <w:jc w:val="both"/>
        <w:rPr>
          <w:rFonts w:ascii="Times New Roman" w:hAnsi="Times New Roman" w:cs="Times New Roman"/>
          <w:lang w:eastAsia="zh-CN"/>
        </w:rPr>
      </w:pPr>
      <w:r>
        <w:rPr>
          <w:rFonts w:ascii="Times New Roman" w:hAnsi="Times New Roman" w:cs="Times New Roman"/>
          <w:lang w:eastAsia="zh-CN"/>
        </w:rPr>
        <w:t>Mavis</w:t>
      </w:r>
      <w:r>
        <w:rPr>
          <w:rFonts w:ascii="Times New Roman" w:hAnsi="Times New Roman" w:cs="Times New Roman"/>
        </w:rPr>
        <w:t xml:space="preserve">(00:20:22): I think it depends on the class. I've had some classes where I didn't sign up for the class, and if you talk to the teacher about it, he'll give you a chance to make up for it or the </w:t>
      </w:r>
      <w:r>
        <w:rPr>
          <w:rFonts w:ascii="Times New Roman" w:hAnsi="Times New Roman" w:cs="Times New Roman"/>
          <w:lang w:eastAsia="zh-CN"/>
        </w:rPr>
        <w:t xml:space="preserve">assignment. It's also </w:t>
      </w:r>
      <w:r>
        <w:rPr>
          <w:rFonts w:ascii="Times New Roman" w:hAnsi="Times New Roman" w:cs="Times New Roman"/>
        </w:rPr>
        <w:t>possible that there's room for negotiation regarding assignment deadlines because my major is in design. Still, I'm not sure about other majors. But for my design course</w:t>
      </w:r>
      <w:r>
        <w:rPr>
          <w:rFonts w:ascii="Times New Roman" w:hAnsi="Times New Roman" w:cs="Times New Roman"/>
          <w:lang w:eastAsia="zh-CN"/>
        </w:rPr>
        <w:t xml:space="preserve">, </w:t>
      </w:r>
      <w:r>
        <w:rPr>
          <w:rFonts w:ascii="Times New Roman" w:hAnsi="Times New Roman" w:cs="Times New Roman"/>
        </w:rPr>
        <w:t>you can ask the teacher to give you a few more days if you don't submit it before the deadline</w:t>
      </w:r>
      <w:r>
        <w:rPr>
          <w:rFonts w:ascii="Times New Roman" w:hAnsi="Times New Roman" w:cs="Times New Roman"/>
          <w:lang w:eastAsia="zh-CN"/>
        </w:rPr>
        <w:t>.</w:t>
      </w:r>
    </w:p>
    <w:p w14:paraId="1AA948E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(00:21:01): That's fine.</w:t>
      </w:r>
    </w:p>
    <w:p w14:paraId="65C35B8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(00:21:03): </w:t>
      </w:r>
      <w:r>
        <w:rPr>
          <w:rFonts w:ascii="Times New Roman" w:hAnsi="Times New Roman" w:cs="Times New Roman"/>
          <w:lang w:eastAsia="zh-CN"/>
        </w:rPr>
        <w:t xml:space="preserve">Velvet, </w:t>
      </w:r>
      <w:r>
        <w:rPr>
          <w:rFonts w:ascii="Times New Roman" w:hAnsi="Times New Roman" w:cs="Times New Roman"/>
        </w:rPr>
        <w:t>your side?</w:t>
      </w:r>
    </w:p>
    <w:p w14:paraId="59BD6812">
      <w:pPr>
        <w:jc w:val="both"/>
        <w:rPr>
          <w:rFonts w:ascii="Times New Roman" w:hAnsi="Times New Roman" w:cs="Times New Roman"/>
          <w:lang w:eastAsia="zh-CN"/>
        </w:rPr>
      </w:pPr>
      <w:r>
        <w:rPr>
          <w:rFonts w:hint="eastAsia" w:ascii="Times New Roman" w:hAnsi="Times New Roman" w:cs="Times New Roman"/>
          <w:lang w:eastAsia="zh-CN"/>
        </w:rPr>
        <w:t xml:space="preserve">Lingli </w:t>
      </w:r>
      <w:r>
        <w:rPr>
          <w:rFonts w:ascii="Times New Roman" w:hAnsi="Times New Roman" w:cs="Times New Roman"/>
          <w:lang w:eastAsia="zh-CN"/>
        </w:rPr>
        <w:t xml:space="preserve">Yao </w:t>
      </w:r>
      <w:r>
        <w:rPr>
          <w:rFonts w:ascii="Times New Roman" w:hAnsi="Times New Roman" w:cs="Times New Roman"/>
        </w:rPr>
        <w:t xml:space="preserve">(00:21:09): In my case, there was one class where the Teacher was </w:t>
      </w:r>
      <w:r>
        <w:rPr>
          <w:rFonts w:ascii="Times New Roman" w:hAnsi="Times New Roman" w:cs="Times New Roman"/>
          <w:lang w:eastAsia="zh-CN"/>
        </w:rPr>
        <w:t xml:space="preserve">Indian </w:t>
      </w:r>
      <w:r>
        <w:rPr>
          <w:rFonts w:ascii="Times New Roman" w:hAnsi="Times New Roman" w:cs="Times New Roman"/>
        </w:rPr>
        <w:t>and had a heavy accent</w:t>
      </w:r>
      <w:r>
        <w:rPr>
          <w:rFonts w:ascii="Times New Roman" w:hAnsi="Times New Roman" w:cs="Times New Roman"/>
          <w:lang w:eastAsia="zh-CN"/>
        </w:rPr>
        <w:t xml:space="preserve">. </w:t>
      </w:r>
      <w:r>
        <w:rPr>
          <w:rFonts w:ascii="Times New Roman" w:hAnsi="Times New Roman" w:cs="Times New Roman"/>
        </w:rPr>
        <w:t xml:space="preserve">At first, I couldn't understand what he was saying. Still, after a month of adaptation, I slowly got used to his accent and understood what he was saying. </w:t>
      </w:r>
      <w:r>
        <w:rPr>
          <w:rFonts w:ascii="Times New Roman" w:hAnsi="Times New Roman" w:cs="Times New Roman"/>
          <w:lang w:eastAsia="zh-CN"/>
        </w:rPr>
        <w:t xml:space="preserve">I also had a </w:t>
      </w:r>
      <w:r>
        <w:rPr>
          <w:rFonts w:ascii="Times New Roman" w:hAnsi="Times New Roman" w:cs="Times New Roman"/>
        </w:rPr>
        <w:t xml:space="preserve">problem with the course selection system, which was often stuck. </w:t>
      </w:r>
      <w:r>
        <w:rPr>
          <w:rFonts w:ascii="Times New Roman" w:hAnsi="Times New Roman" w:cs="Times New Roman"/>
          <w:lang w:eastAsia="zh-CN"/>
        </w:rPr>
        <w:t xml:space="preserve">I </w:t>
      </w:r>
      <w:r>
        <w:rPr>
          <w:rFonts w:ascii="Times New Roman" w:hAnsi="Times New Roman" w:cs="Times New Roman"/>
        </w:rPr>
        <w:t>encountered a big problem when selecting courses</w:t>
      </w:r>
      <w:r>
        <w:rPr>
          <w:rFonts w:ascii="Times New Roman" w:hAnsi="Times New Roman" w:cs="Times New Roman"/>
          <w:lang w:eastAsia="zh-CN"/>
        </w:rPr>
        <w:t xml:space="preserve">. The other issue is that I must </w:t>
      </w:r>
      <w:r>
        <w:rPr>
          <w:rFonts w:ascii="Times New Roman" w:hAnsi="Times New Roman" w:cs="Times New Roman"/>
        </w:rPr>
        <w:t xml:space="preserve">write the presentation </w:t>
      </w:r>
      <w:r>
        <w:rPr>
          <w:rFonts w:ascii="Times New Roman" w:hAnsi="Times New Roman" w:cs="Times New Roman"/>
          <w:lang w:eastAsia="zh-CN"/>
        </w:rPr>
        <w:t xml:space="preserve">and </w:t>
      </w:r>
      <w:r>
        <w:rPr>
          <w:rFonts w:ascii="Times New Roman" w:hAnsi="Times New Roman" w:cs="Times New Roman"/>
        </w:rPr>
        <w:t>report in English. In the beginning, I had to write the script and then read it so I wouldn't procrastinate on the presentation</w:t>
      </w:r>
      <w:r>
        <w:rPr>
          <w:rFonts w:ascii="Times New Roman" w:hAnsi="Times New Roman" w:cs="Times New Roman"/>
          <w:lang w:eastAsia="zh-CN"/>
        </w:rPr>
        <w:t>.</w:t>
      </w:r>
    </w:p>
    <w:p w14:paraId="0F24A9E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(00:22:04): It</w:t>
      </w:r>
      <w:r>
        <w:rPr>
          <w:rFonts w:ascii="Times New Roman" w:hAnsi="Times New Roman" w:cs="Times New Roman"/>
          <w:lang w:eastAsia="zh-CN"/>
        </w:rPr>
        <w:t>'s tough</w:t>
      </w:r>
      <w:r>
        <w:rPr>
          <w:rFonts w:ascii="Times New Roman" w:hAnsi="Times New Roman" w:cs="Times New Roman"/>
        </w:rPr>
        <w:t xml:space="preserve"> to </w:t>
      </w:r>
      <w:r>
        <w:rPr>
          <w:rFonts w:ascii="Times New Roman" w:hAnsi="Times New Roman" w:cs="Times New Roman"/>
          <w:lang w:eastAsia="zh-CN"/>
        </w:rPr>
        <w:t>go all off-script</w:t>
      </w:r>
      <w:r>
        <w:rPr>
          <w:rFonts w:ascii="Times New Roman" w:hAnsi="Times New Roman" w:cs="Times New Roman"/>
        </w:rPr>
        <w:t>.</w:t>
      </w:r>
    </w:p>
    <w:p w14:paraId="0C3977DD">
      <w:pPr>
        <w:jc w:val="both"/>
        <w:rPr>
          <w:rFonts w:hint="eastAsia" w:ascii="Times New Roman" w:hAnsi="Times New Roman" w:cs="Times New Roman"/>
        </w:rPr>
      </w:pPr>
      <w:r>
        <w:rPr>
          <w:rFonts w:hint="eastAsia" w:ascii="Times New Roman" w:hAnsi="Times New Roman" w:cs="Times New Roman"/>
          <w:lang w:eastAsia="zh-CN"/>
        </w:rPr>
        <w:t xml:space="preserve">Lingli </w:t>
      </w:r>
      <w:r>
        <w:rPr>
          <w:rFonts w:ascii="Times New Roman" w:hAnsi="Times New Roman" w:cs="Times New Roman"/>
          <w:lang w:eastAsia="zh-CN"/>
        </w:rPr>
        <w:t xml:space="preserve">Yao </w:t>
      </w:r>
      <w:r>
        <w:rPr>
          <w:rFonts w:ascii="Times New Roman" w:hAnsi="Times New Roman" w:cs="Times New Roman"/>
        </w:rPr>
        <w:t xml:space="preserve">(00:22:05): </w:t>
      </w:r>
      <w:r>
        <w:rPr>
          <w:rFonts w:hint="eastAsia" w:ascii="Times New Roman" w:hAnsi="Times New Roman" w:cs="Times New Roman"/>
        </w:rPr>
        <w:t>Writing an essay with a word count requirement here is also a little challenging.</w:t>
      </w:r>
    </w:p>
    <w:p w14:paraId="3BB9DE2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(00:22:21): So, like, you are in your junior year now. That's been almost three years of training. Will those aspects be </w:t>
      </w:r>
      <w:r>
        <w:rPr>
          <w:rFonts w:ascii="Times New Roman" w:hAnsi="Times New Roman" w:cs="Times New Roman"/>
          <w:lang w:eastAsia="zh-CN"/>
        </w:rPr>
        <w:t>resolved</w:t>
      </w:r>
      <w:r>
        <w:rPr>
          <w:rFonts w:ascii="Times New Roman" w:hAnsi="Times New Roman" w:cs="Times New Roman"/>
        </w:rPr>
        <w:t>?</w:t>
      </w:r>
    </w:p>
    <w:p w14:paraId="469F89E2">
      <w:pPr>
        <w:jc w:val="both"/>
        <w:rPr>
          <w:rFonts w:ascii="Times New Roman" w:hAnsi="Times New Roman" w:cs="Times New Roman"/>
        </w:rPr>
      </w:pPr>
      <w:r>
        <w:rPr>
          <w:rFonts w:hint="eastAsia" w:ascii="Times New Roman" w:hAnsi="Times New Roman" w:cs="Times New Roman"/>
          <w:lang w:eastAsia="zh-CN"/>
        </w:rPr>
        <w:t xml:space="preserve">Lingli </w:t>
      </w:r>
      <w:r>
        <w:rPr>
          <w:rFonts w:ascii="Times New Roman" w:hAnsi="Times New Roman" w:cs="Times New Roman"/>
          <w:lang w:eastAsia="zh-CN"/>
        </w:rPr>
        <w:t xml:space="preserve">Yao </w:t>
      </w:r>
      <w:r>
        <w:rPr>
          <w:rFonts w:ascii="Times New Roman" w:hAnsi="Times New Roman" w:cs="Times New Roman"/>
        </w:rPr>
        <w:t>(00:22:38): It's just a little bit better. At the very beginning, it's challenging, and it's not comfortable. And then it gets better later on.</w:t>
      </w:r>
    </w:p>
    <w:p w14:paraId="056B1B1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(00:22:46): That's much better now, ! What about </w:t>
      </w:r>
      <w:r>
        <w:rPr>
          <w:rFonts w:ascii="Times New Roman" w:hAnsi="Times New Roman" w:cs="Times New Roman"/>
          <w:lang w:eastAsia="zh-CN"/>
        </w:rPr>
        <w:t>Miya</w:t>
      </w:r>
      <w:r>
        <w:rPr>
          <w:rFonts w:ascii="Times New Roman" w:hAnsi="Times New Roman" w:cs="Times New Roman"/>
        </w:rPr>
        <w:t>? Are you having similar difficulties? See, you're nodding your head.</w:t>
      </w:r>
    </w:p>
    <w:p w14:paraId="04F4380F">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(00:22:54): How can I say I feel? Coming to Malaysia is supposed to </w:t>
      </w:r>
      <w:r>
        <w:rPr>
          <w:rFonts w:ascii="Times New Roman" w:hAnsi="Times New Roman" w:cs="Times New Roman"/>
          <w:lang w:eastAsia="zh-CN"/>
        </w:rPr>
        <w:t xml:space="preserve">be </w:t>
      </w:r>
      <w:r>
        <w:rPr>
          <w:rFonts w:ascii="Times New Roman" w:hAnsi="Times New Roman" w:cs="Times New Roman"/>
        </w:rPr>
        <w:t xml:space="preserve">different from home in terms of studying and living. But I was lucky that I rented an apartment when I came to Malaysia for school and I was a student. I had two flatmates, and we were all randomly chosen to live in a three-room flat. I was very lucky because my two roommates were super lovely: a PhD student sister and a </w:t>
      </w:r>
      <w:r>
        <w:rPr>
          <w:rFonts w:ascii="Times New Roman" w:hAnsi="Times New Roman" w:cs="Times New Roman"/>
          <w:lang w:eastAsia="zh-CN"/>
        </w:rPr>
        <w:t xml:space="preserve">Masters </w:t>
      </w:r>
      <w:r>
        <w:rPr>
          <w:rFonts w:ascii="Times New Roman" w:hAnsi="Times New Roman" w:cs="Times New Roman"/>
        </w:rPr>
        <w:t xml:space="preserve">student sister. Then they would take me to buy some necessities, vegetables, and stuff, and then </w:t>
      </w:r>
      <w:r>
        <w:rPr>
          <w:rFonts w:ascii="Times New Roman" w:hAnsi="Times New Roman" w:cs="Times New Roman"/>
          <w:lang w:eastAsia="zh-CN"/>
        </w:rPr>
        <w:t xml:space="preserve">they </w:t>
      </w:r>
      <w:r>
        <w:rPr>
          <w:rFonts w:ascii="Times New Roman" w:hAnsi="Times New Roman" w:cs="Times New Roman"/>
        </w:rPr>
        <w:t xml:space="preserve">would also cook some meals and </w:t>
      </w:r>
      <w:r>
        <w:rPr>
          <w:rFonts w:ascii="Times New Roman" w:hAnsi="Times New Roman" w:cs="Times New Roman"/>
          <w:lang w:eastAsia="zh-CN"/>
        </w:rPr>
        <w:t xml:space="preserve">call </w:t>
      </w:r>
      <w:r>
        <w:rPr>
          <w:rFonts w:ascii="Times New Roman" w:hAnsi="Times New Roman" w:cs="Times New Roman"/>
        </w:rPr>
        <w:t xml:space="preserve">me </w:t>
      </w:r>
      <w:r>
        <w:rPr>
          <w:rFonts w:ascii="Times New Roman" w:hAnsi="Times New Roman" w:cs="Times New Roman"/>
          <w:lang w:eastAsia="zh-CN"/>
        </w:rPr>
        <w:t xml:space="preserve">up to </w:t>
      </w:r>
      <w:r>
        <w:rPr>
          <w:rFonts w:ascii="Times New Roman" w:hAnsi="Times New Roman" w:cs="Times New Roman"/>
        </w:rPr>
        <w:t xml:space="preserve">eat with them. So I shouldn't have too many difficulties in life so that </w:t>
      </w:r>
      <w:r>
        <w:rPr>
          <w:rFonts w:ascii="Times New Roman" w:hAnsi="Times New Roman" w:cs="Times New Roman"/>
          <w:lang w:eastAsia="zh-CN"/>
        </w:rPr>
        <w:t xml:space="preserve">I can say </w:t>
      </w:r>
      <w:r>
        <w:rPr>
          <w:rFonts w:ascii="Times New Roman" w:hAnsi="Times New Roman" w:cs="Times New Roman"/>
        </w:rPr>
        <w:t>no</w:t>
      </w:r>
      <w:r>
        <w:rPr>
          <w:rFonts w:ascii="Times New Roman" w:hAnsi="Times New Roman" w:cs="Times New Roman"/>
          <w:lang w:eastAsia="zh-CN"/>
        </w:rPr>
        <w:t>.</w:t>
      </w:r>
    </w:p>
    <w:p w14:paraId="1391F53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(00:23:41): Wow, good. What </w:t>
      </w:r>
      <w:r>
        <w:rPr>
          <w:rFonts w:ascii="Times New Roman" w:hAnsi="Times New Roman" w:cs="Times New Roman"/>
          <w:lang w:eastAsia="zh-CN"/>
        </w:rPr>
        <w:t xml:space="preserve">about </w:t>
      </w:r>
      <w:r>
        <w:rPr>
          <w:rFonts w:ascii="Times New Roman" w:hAnsi="Times New Roman" w:cs="Times New Roman"/>
        </w:rPr>
        <w:t>academics?</w:t>
      </w:r>
    </w:p>
    <w:p w14:paraId="303392A8">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(00:23:50): At the beginning, the </w:t>
      </w:r>
      <w:r>
        <w:rPr>
          <w:rFonts w:ascii="Times New Roman" w:hAnsi="Times New Roman" w:cs="Times New Roman"/>
          <w:lang w:eastAsia="zh-CN"/>
        </w:rPr>
        <w:t xml:space="preserve">classes </w:t>
      </w:r>
      <w:r>
        <w:rPr>
          <w:rFonts w:ascii="Times New Roman" w:hAnsi="Times New Roman" w:cs="Times New Roman"/>
        </w:rPr>
        <w:t xml:space="preserve">were taught in English, and it was not very comfortable. Two months before </w:t>
      </w:r>
      <w:r>
        <w:rPr>
          <w:rFonts w:ascii="Times New Roman" w:hAnsi="Times New Roman" w:cs="Times New Roman"/>
          <w:lang w:eastAsia="zh-CN"/>
        </w:rPr>
        <w:t xml:space="preserve">the start of the school year, </w:t>
      </w:r>
      <w:r>
        <w:rPr>
          <w:rFonts w:ascii="Times New Roman" w:hAnsi="Times New Roman" w:cs="Times New Roman"/>
        </w:rPr>
        <w:t>I was in China because of my visa problems and came to Malaysia in early December. Our teacher was very nice because many of our students just couldn't come to Malaysia. After all, our visas were stuck. Then we talked to the head of the college's department and told him we had visa problems</w:t>
      </w:r>
      <w:r>
        <w:rPr>
          <w:rFonts w:ascii="Times New Roman" w:hAnsi="Times New Roman" w:cs="Times New Roman"/>
          <w:lang w:eastAsia="zh-CN"/>
        </w:rPr>
        <w:t xml:space="preserve"> and</w:t>
      </w:r>
      <w:r>
        <w:rPr>
          <w:rFonts w:ascii="Times New Roman" w:hAnsi="Times New Roman" w:cs="Times New Roman"/>
        </w:rPr>
        <w:t xml:space="preserve"> couldn't come to Malaysia in time for our classes</w:t>
      </w:r>
      <w:r>
        <w:rPr>
          <w:rFonts w:ascii="Times New Roman" w:hAnsi="Times New Roman" w:cs="Times New Roman"/>
          <w:lang w:eastAsia="zh-CN"/>
        </w:rPr>
        <w:t xml:space="preserve">. </w:t>
      </w:r>
      <w:r>
        <w:rPr>
          <w:rFonts w:ascii="Times New Roman" w:hAnsi="Times New Roman" w:cs="Times New Roman"/>
        </w:rPr>
        <w:t xml:space="preserve">The head of the faculty contacted the professors who </w:t>
      </w:r>
      <w:r>
        <w:rPr>
          <w:rFonts w:ascii="Times New Roman" w:hAnsi="Times New Roman" w:cs="Times New Roman"/>
          <w:lang w:eastAsia="zh-CN"/>
        </w:rPr>
        <w:t xml:space="preserve">taught our </w:t>
      </w:r>
      <w:r>
        <w:rPr>
          <w:rFonts w:ascii="Times New Roman" w:hAnsi="Times New Roman" w:cs="Times New Roman"/>
        </w:rPr>
        <w:t xml:space="preserve">first-year </w:t>
      </w:r>
      <w:r>
        <w:rPr>
          <w:rFonts w:ascii="Times New Roman" w:hAnsi="Times New Roman" w:cs="Times New Roman"/>
          <w:lang w:eastAsia="zh-CN"/>
        </w:rPr>
        <w:t>course</w:t>
      </w:r>
      <w:r>
        <w:rPr>
          <w:rFonts w:ascii="Times New Roman" w:hAnsi="Times New Roman" w:cs="Times New Roman"/>
        </w:rPr>
        <w:t xml:space="preserve">. Then, they gave us online classes. </w:t>
      </w:r>
      <w:r>
        <w:rPr>
          <w:rFonts w:ascii="Times New Roman" w:hAnsi="Times New Roman" w:cs="Times New Roman"/>
          <w:lang w:eastAsia="zh-CN"/>
        </w:rPr>
        <w:t xml:space="preserve">So, I </w:t>
      </w:r>
      <w:r>
        <w:rPr>
          <w:rFonts w:ascii="Times New Roman" w:hAnsi="Times New Roman" w:cs="Times New Roman"/>
        </w:rPr>
        <w:t>feel that our teachers are very good. Secondly</w:t>
      </w:r>
      <w:r>
        <w:rPr>
          <w:rFonts w:ascii="Times New Roman" w:hAnsi="Times New Roman" w:cs="Times New Roman"/>
          <w:lang w:eastAsia="zh-CN"/>
        </w:rPr>
        <w:t xml:space="preserve">, </w:t>
      </w:r>
      <w:r>
        <w:rPr>
          <w:rFonts w:ascii="Times New Roman" w:hAnsi="Times New Roman" w:cs="Times New Roman"/>
        </w:rPr>
        <w:t xml:space="preserve">I feel that </w:t>
      </w:r>
      <w:r>
        <w:rPr>
          <w:rFonts w:ascii="Times New Roman" w:hAnsi="Times New Roman" w:cs="Times New Roman"/>
          <w:lang w:eastAsia="zh-CN"/>
        </w:rPr>
        <w:t xml:space="preserve">Malaysian professors are </w:t>
      </w:r>
      <w:r>
        <w:rPr>
          <w:rFonts w:ascii="Times New Roman" w:hAnsi="Times New Roman" w:cs="Times New Roman"/>
        </w:rPr>
        <w:t xml:space="preserve">different from Chinese </w:t>
      </w:r>
      <w:r>
        <w:rPr>
          <w:rFonts w:ascii="Times New Roman" w:hAnsi="Times New Roman" w:cs="Times New Roman"/>
          <w:lang w:eastAsia="zh-CN"/>
        </w:rPr>
        <w:t xml:space="preserve">teachers </w:t>
      </w:r>
      <w:r>
        <w:rPr>
          <w:rFonts w:ascii="Times New Roman" w:hAnsi="Times New Roman" w:cs="Times New Roman"/>
        </w:rPr>
        <w:t>because they will answer you patiently if you ask them anything</w:t>
      </w:r>
      <w:r>
        <w:rPr>
          <w:rFonts w:ascii="Times New Roman" w:hAnsi="Times New Roman" w:cs="Times New Roman"/>
          <w:lang w:eastAsia="zh-CN"/>
        </w:rPr>
        <w:t xml:space="preserve">. </w:t>
      </w:r>
      <w:r>
        <w:rPr>
          <w:rFonts w:ascii="Times New Roman" w:hAnsi="Times New Roman" w:cs="Times New Roman"/>
        </w:rPr>
        <w:t>And he doesn't have that old-fashioned attitude</w:t>
      </w:r>
      <w:r>
        <w:rPr>
          <w:rFonts w:ascii="Times New Roman" w:hAnsi="Times New Roman" w:cs="Times New Roman"/>
          <w:lang w:eastAsia="zh-CN"/>
        </w:rPr>
        <w:t>, like, "</w:t>
      </w:r>
      <w:r>
        <w:rPr>
          <w:rFonts w:ascii="Times New Roman" w:hAnsi="Times New Roman" w:cs="Times New Roman"/>
        </w:rPr>
        <w:t>I've talked about this before, you still need to ask</w:t>
      </w:r>
      <w:r>
        <w:rPr>
          <w:rFonts w:ascii="Times New Roman" w:hAnsi="Times New Roman" w:cs="Times New Roman"/>
          <w:lang w:eastAsia="zh-CN"/>
        </w:rPr>
        <w:t xml:space="preserve">". The professors at our school </w:t>
      </w:r>
      <w:r>
        <w:rPr>
          <w:rFonts w:ascii="Times New Roman" w:hAnsi="Times New Roman" w:cs="Times New Roman"/>
        </w:rPr>
        <w:t xml:space="preserve">would ask you every time they finished lecturing on something if everyone understood. </w:t>
      </w:r>
      <w:r>
        <w:rPr>
          <w:rFonts w:ascii="Times New Roman" w:hAnsi="Times New Roman" w:cs="Times New Roman"/>
          <w:lang w:eastAsia="zh-CN"/>
        </w:rPr>
        <w:t xml:space="preserve">If </w:t>
      </w:r>
      <w:r>
        <w:rPr>
          <w:rFonts w:ascii="Times New Roman" w:hAnsi="Times New Roman" w:cs="Times New Roman"/>
        </w:rPr>
        <w:t>there are questions, keep asking. Because the English lectures were all incomprehensible at first, many people would ask and say where and what they didn't understand</w:t>
      </w:r>
      <w:r>
        <w:rPr>
          <w:rFonts w:ascii="Times New Roman" w:hAnsi="Times New Roman" w:cs="Times New Roman"/>
          <w:lang w:eastAsia="zh-CN"/>
        </w:rPr>
        <w:t xml:space="preserve">. </w:t>
      </w:r>
      <w:r>
        <w:rPr>
          <w:rFonts w:ascii="Times New Roman" w:hAnsi="Times New Roman" w:cs="Times New Roman"/>
        </w:rPr>
        <w:t xml:space="preserve">Then, the teacher would </w:t>
      </w:r>
      <w:r>
        <w:rPr>
          <w:rFonts w:ascii="Times New Roman" w:hAnsi="Times New Roman" w:cs="Times New Roman"/>
          <w:lang w:eastAsia="zh-CN"/>
        </w:rPr>
        <w:t xml:space="preserve">patiently </w:t>
      </w:r>
      <w:r>
        <w:rPr>
          <w:rFonts w:ascii="Times New Roman" w:hAnsi="Times New Roman" w:cs="Times New Roman"/>
        </w:rPr>
        <w:t xml:space="preserve">talk over and over again. </w:t>
      </w:r>
      <w:r>
        <w:rPr>
          <w:rFonts w:ascii="Times New Roman" w:hAnsi="Times New Roman" w:cs="Times New Roman"/>
          <w:lang w:eastAsia="zh-CN"/>
        </w:rPr>
        <w:t xml:space="preserve">We had a </w:t>
      </w:r>
      <w:r>
        <w:rPr>
          <w:rFonts w:ascii="Times New Roman" w:hAnsi="Times New Roman" w:cs="Times New Roman"/>
        </w:rPr>
        <w:t xml:space="preserve">teacher who was afraid that we wouldn't be able to know </w:t>
      </w:r>
      <w:r>
        <w:rPr>
          <w:rFonts w:ascii="Times New Roman" w:hAnsi="Times New Roman" w:cs="Times New Roman"/>
          <w:lang w:eastAsia="zh-CN"/>
        </w:rPr>
        <w:t xml:space="preserve">if </w:t>
      </w:r>
      <w:r>
        <w:rPr>
          <w:rFonts w:ascii="Times New Roman" w:hAnsi="Times New Roman" w:cs="Times New Roman"/>
        </w:rPr>
        <w:t xml:space="preserve">we didn't speak good English. He even chose a girl who was particularly good at English to be the head of the class. He said that he set some tasks </w:t>
      </w:r>
      <w:r>
        <w:rPr>
          <w:rFonts w:ascii="Times New Roman" w:hAnsi="Times New Roman" w:cs="Times New Roman"/>
          <w:lang w:eastAsia="zh-CN"/>
        </w:rPr>
        <w:t xml:space="preserve">and </w:t>
      </w:r>
      <w:r>
        <w:rPr>
          <w:rFonts w:ascii="Times New Roman" w:hAnsi="Times New Roman" w:cs="Times New Roman"/>
        </w:rPr>
        <w:t>assignments, and the teacher would be afraid that we might not understand or remember them, so he would let that girl tell us.</w:t>
      </w:r>
    </w:p>
    <w:p w14:paraId="47420C1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(00:25:49): Wow, this teacher is super friendly.</w:t>
      </w:r>
    </w:p>
    <w:p w14:paraId="6B7AE870">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(00:25:52): Thinking </w:t>
      </w:r>
      <w:r>
        <w:rPr>
          <w:rFonts w:ascii="Times New Roman" w:hAnsi="Times New Roman" w:cs="Times New Roman"/>
          <w:lang w:eastAsia="zh-CN"/>
        </w:rPr>
        <w:t xml:space="preserve">back to </w:t>
      </w:r>
      <w:r>
        <w:rPr>
          <w:rFonts w:ascii="Times New Roman" w:hAnsi="Times New Roman" w:cs="Times New Roman"/>
        </w:rPr>
        <w:t xml:space="preserve">my first year, I don't think I was </w:t>
      </w:r>
      <w:r>
        <w:rPr>
          <w:rFonts w:ascii="Times New Roman" w:hAnsi="Times New Roman" w:cs="Times New Roman"/>
          <w:lang w:eastAsia="zh-CN"/>
        </w:rPr>
        <w:t xml:space="preserve">particularly </w:t>
      </w:r>
      <w:r>
        <w:rPr>
          <w:rFonts w:ascii="Times New Roman" w:hAnsi="Times New Roman" w:cs="Times New Roman"/>
        </w:rPr>
        <w:t>uncomfortable when I first came here because I thought I was doing pretty well academically and life-wise.</w:t>
      </w:r>
    </w:p>
    <w:p w14:paraId="7353601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(00:26:01): So there's no pressure to study</w:t>
      </w:r>
      <w:r>
        <w:rPr>
          <w:rFonts w:ascii="Times New Roman" w:hAnsi="Times New Roman" w:cs="Times New Roman"/>
          <w:lang w:eastAsia="zh-CN"/>
        </w:rPr>
        <w:t>?</w:t>
      </w:r>
    </w:p>
    <w:p w14:paraId="7552EFB3">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(00:26:06): It's OK, except for the challenging course.</w:t>
      </w:r>
    </w:p>
    <w:p w14:paraId="2B058FE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(00:26:11): It's that specialised course you have, isn't it, the specialised course in computing.</w:t>
      </w:r>
    </w:p>
    <w:p w14:paraId="6F11CE19">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(00:26:14): Yeah, but it's OK if you learn it properly.</w:t>
      </w:r>
    </w:p>
    <w:p w14:paraId="5C57EAF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(00:26:22): OK. Han Yu and Harrison, like the two of you, because you have overseas study experience, you can adapt to the Malaysian academic environment, </w:t>
      </w:r>
      <w:r>
        <w:rPr>
          <w:rFonts w:ascii="Times New Roman" w:hAnsi="Times New Roman" w:cs="Times New Roman"/>
          <w:lang w:eastAsia="zh-CN"/>
        </w:rPr>
        <w:t xml:space="preserve">such as </w:t>
      </w:r>
      <w:r>
        <w:rPr>
          <w:rFonts w:ascii="Times New Roman" w:hAnsi="Times New Roman" w:cs="Times New Roman"/>
        </w:rPr>
        <w:t>from the state of your first year and the state of the present, to make a</w:t>
      </w:r>
      <w:r>
        <w:rPr>
          <w:rFonts w:ascii="Times New Roman" w:hAnsi="Times New Roman" w:cs="Times New Roman"/>
          <w:lang w:eastAsia="zh-CN"/>
        </w:rPr>
        <w:t xml:space="preserve"> comparison</w:t>
      </w:r>
      <w:r>
        <w:rPr>
          <w:rFonts w:ascii="Times New Roman" w:hAnsi="Times New Roman" w:cs="Times New Roman"/>
        </w:rPr>
        <w:t>.</w:t>
      </w:r>
    </w:p>
    <w:p w14:paraId="45211555">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 xml:space="preserve">(00:26:42): When I first came to Malaysia, my English was very </w:t>
      </w:r>
      <w:r>
        <w:rPr>
          <w:rFonts w:ascii="Times New Roman" w:hAnsi="Times New Roman" w:cs="Times New Roman"/>
          <w:lang w:eastAsia="zh-CN"/>
        </w:rPr>
        <w:t>rubbish</w:t>
      </w:r>
      <w:r>
        <w:rPr>
          <w:rFonts w:ascii="Times New Roman" w:hAnsi="Times New Roman" w:cs="Times New Roman"/>
        </w:rPr>
        <w:t>. At that time, I just came to listen to the teacher, and I wanted to sleep. It wasn't my objective sense of wanting to sleep or anything about being bored of learning. I was subjective and wanted to sleep. Secondly</w:t>
      </w:r>
      <w:r>
        <w:rPr>
          <w:rFonts w:ascii="Times New Roman" w:hAnsi="Times New Roman" w:cs="Times New Roman"/>
          <w:lang w:eastAsia="zh-CN"/>
        </w:rPr>
        <w:t xml:space="preserve">, </w:t>
      </w:r>
      <w:r>
        <w:rPr>
          <w:rFonts w:ascii="Times New Roman" w:hAnsi="Times New Roman" w:cs="Times New Roman"/>
        </w:rPr>
        <w:t>an unfamiliar language environment would be exhausting for the brain cells. That'</w:t>
      </w:r>
      <w:r>
        <w:rPr>
          <w:rFonts w:ascii="Times New Roman" w:hAnsi="Times New Roman" w:cs="Times New Roman"/>
          <w:lang w:eastAsia="zh-CN"/>
        </w:rPr>
        <w:t xml:space="preserve">s why I </w:t>
      </w:r>
      <w:r>
        <w:rPr>
          <w:rFonts w:ascii="Times New Roman" w:hAnsi="Times New Roman" w:cs="Times New Roman"/>
        </w:rPr>
        <w:t>want to sleep so much, but it's not that difficult now</w:t>
      </w:r>
      <w:r>
        <w:rPr>
          <w:rFonts w:ascii="Times New Roman" w:hAnsi="Times New Roman" w:cs="Times New Roman"/>
          <w:lang w:eastAsia="zh-CN"/>
        </w:rPr>
        <w:t xml:space="preserve">. </w:t>
      </w:r>
      <w:r>
        <w:rPr>
          <w:rFonts w:ascii="Times New Roman" w:hAnsi="Times New Roman" w:cs="Times New Roman"/>
        </w:rPr>
        <w:t xml:space="preserve">Because I'm studying science and engineering, it doesn't involve much </w:t>
      </w:r>
      <w:r>
        <w:rPr>
          <w:rFonts w:ascii="Times New Roman" w:hAnsi="Times New Roman" w:cs="Times New Roman"/>
          <w:lang w:eastAsia="zh-CN"/>
        </w:rPr>
        <w:t xml:space="preserve">oral </w:t>
      </w:r>
      <w:r>
        <w:rPr>
          <w:rFonts w:ascii="Times New Roman" w:hAnsi="Times New Roman" w:cs="Times New Roman"/>
        </w:rPr>
        <w:t>communication</w:t>
      </w:r>
      <w:r>
        <w:rPr>
          <w:rFonts w:ascii="Times New Roman" w:hAnsi="Times New Roman" w:cs="Times New Roman"/>
          <w:lang w:eastAsia="zh-CN"/>
        </w:rPr>
        <w:t xml:space="preserve">. </w:t>
      </w:r>
      <w:r>
        <w:rPr>
          <w:rFonts w:ascii="Times New Roman" w:hAnsi="Times New Roman" w:cs="Times New Roman"/>
        </w:rPr>
        <w:t>Most of the time, I just write formulas on the blackboard</w:t>
      </w:r>
      <w:r>
        <w:rPr>
          <w:rFonts w:ascii="Times New Roman" w:hAnsi="Times New Roman" w:cs="Times New Roman"/>
          <w:lang w:eastAsia="zh-CN"/>
        </w:rPr>
        <w:t xml:space="preserve">, which is </w:t>
      </w:r>
      <w:r>
        <w:rPr>
          <w:rFonts w:ascii="Times New Roman" w:hAnsi="Times New Roman" w:cs="Times New Roman"/>
        </w:rPr>
        <w:t>fine</w:t>
      </w:r>
      <w:r>
        <w:rPr>
          <w:rFonts w:ascii="Times New Roman" w:hAnsi="Times New Roman" w:cs="Times New Roman"/>
          <w:lang w:eastAsia="zh-CN"/>
        </w:rPr>
        <w:t xml:space="preserve">. Moreover, </w:t>
      </w:r>
      <w:r>
        <w:rPr>
          <w:rFonts w:ascii="Times New Roman" w:hAnsi="Times New Roman" w:cs="Times New Roman"/>
        </w:rPr>
        <w:t>I can keep up with regular classes. In my personal opinion, I don't know if other students have ever seen that. When I went to school in China, the teacher pointed at our noses and scolded us</w:t>
      </w:r>
      <w:r>
        <w:rPr>
          <w:rFonts w:ascii="Times New Roman" w:hAnsi="Times New Roman" w:cs="Times New Roman"/>
          <w:lang w:eastAsia="zh-CN"/>
        </w:rPr>
        <w:t xml:space="preserve">, and </w:t>
      </w:r>
      <w:r>
        <w:rPr>
          <w:rFonts w:ascii="Times New Roman" w:hAnsi="Times New Roman" w:cs="Times New Roman"/>
        </w:rPr>
        <w:t xml:space="preserve">a few rows of students in </w:t>
      </w:r>
      <w:r>
        <w:rPr>
          <w:rFonts w:ascii="Times New Roman" w:hAnsi="Times New Roman" w:cs="Times New Roman"/>
          <w:lang w:eastAsia="zh-CN"/>
        </w:rPr>
        <w:t xml:space="preserve">the back of </w:t>
      </w:r>
      <w:r>
        <w:rPr>
          <w:rFonts w:ascii="Times New Roman" w:hAnsi="Times New Roman" w:cs="Times New Roman"/>
        </w:rPr>
        <w:t>the class did not take care of it</w:t>
      </w:r>
      <w:r>
        <w:rPr>
          <w:rFonts w:ascii="Times New Roman" w:hAnsi="Times New Roman" w:cs="Times New Roman"/>
          <w:lang w:eastAsia="zh-CN"/>
        </w:rPr>
        <w:t xml:space="preserve">. But </w:t>
      </w:r>
      <w:r>
        <w:rPr>
          <w:rFonts w:ascii="Times New Roman" w:hAnsi="Times New Roman" w:cs="Times New Roman"/>
        </w:rPr>
        <w:t>the teachers over here</w:t>
      </w:r>
      <w:r>
        <w:rPr>
          <w:rFonts w:ascii="Times New Roman" w:hAnsi="Times New Roman" w:cs="Times New Roman"/>
          <w:lang w:eastAsia="zh-CN"/>
        </w:rPr>
        <w:t xml:space="preserve">, </w:t>
      </w:r>
      <w:r>
        <w:rPr>
          <w:rFonts w:ascii="Times New Roman" w:hAnsi="Times New Roman" w:cs="Times New Roman"/>
        </w:rPr>
        <w:t>as long as you come to class, I must take care of you. There were only about 20 students in the class</w:t>
      </w:r>
      <w:r>
        <w:rPr>
          <w:rFonts w:ascii="Times New Roman" w:hAnsi="Times New Roman" w:cs="Times New Roman"/>
          <w:lang w:eastAsia="zh-CN"/>
        </w:rPr>
        <w:t xml:space="preserve">. </w:t>
      </w:r>
      <w:r>
        <w:rPr>
          <w:rFonts w:ascii="Times New Roman" w:hAnsi="Times New Roman" w:cs="Times New Roman"/>
        </w:rPr>
        <w:t xml:space="preserve">When I couldn't understand English, </w:t>
      </w:r>
      <w:r>
        <w:rPr>
          <w:rFonts w:ascii="Times New Roman" w:hAnsi="Times New Roman" w:cs="Times New Roman"/>
          <w:lang w:eastAsia="zh-CN"/>
        </w:rPr>
        <w:t xml:space="preserve">one of the </w:t>
      </w:r>
      <w:r>
        <w:rPr>
          <w:rFonts w:ascii="Times New Roman" w:hAnsi="Times New Roman" w:cs="Times New Roman"/>
        </w:rPr>
        <w:t xml:space="preserve">teachers </w:t>
      </w:r>
      <w:r>
        <w:rPr>
          <w:rFonts w:ascii="Times New Roman" w:hAnsi="Times New Roman" w:cs="Times New Roman"/>
          <w:lang w:eastAsia="zh-CN"/>
        </w:rPr>
        <w:t xml:space="preserve">would squat down </w:t>
      </w:r>
      <w:r>
        <w:rPr>
          <w:rFonts w:ascii="Times New Roman" w:hAnsi="Times New Roman" w:cs="Times New Roman"/>
        </w:rPr>
        <w:t>next to me, point out the keywords to me, and then tell me where the keywords were</w:t>
      </w:r>
      <w:r>
        <w:rPr>
          <w:rFonts w:ascii="Times New Roman" w:hAnsi="Times New Roman" w:cs="Times New Roman"/>
          <w:lang w:eastAsia="zh-CN"/>
        </w:rPr>
        <w:t>.</w:t>
      </w:r>
    </w:p>
    <w:p w14:paraId="6EFF7F7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(00:28:10): Wow. </w:t>
      </w:r>
      <w:r>
        <w:rPr>
          <w:rFonts w:ascii="Times New Roman" w:hAnsi="Times New Roman" w:cs="Times New Roman"/>
          <w:lang w:eastAsia="zh-CN"/>
        </w:rPr>
        <w:t xml:space="preserve">That's something </w:t>
      </w:r>
      <w:r>
        <w:rPr>
          <w:rFonts w:ascii="Times New Roman" w:hAnsi="Times New Roman" w:cs="Times New Roman"/>
        </w:rPr>
        <w:t>we seem to differ from you undergraduates in PhD, probably because the PhD teacher takes your English for granted, and it should be just fine, so he never cares about the language issue</w:t>
      </w:r>
      <w:r>
        <w:rPr>
          <w:rFonts w:ascii="Times New Roman" w:hAnsi="Times New Roman" w:cs="Times New Roman"/>
          <w:lang w:eastAsia="zh-CN"/>
        </w:rPr>
        <w:t>. H</w:t>
      </w:r>
      <w:r>
        <w:rPr>
          <w:rFonts w:ascii="Times New Roman" w:hAnsi="Times New Roman" w:cs="Times New Roman"/>
        </w:rPr>
        <w:t xml:space="preserve">e only talks about professional issues. Do you understand what you're listening to? Most of it is our own business, not as detailed </w:t>
      </w:r>
      <w:r>
        <w:rPr>
          <w:rFonts w:ascii="Times New Roman" w:hAnsi="Times New Roman" w:cs="Times New Roman"/>
          <w:lang w:eastAsia="zh-CN"/>
        </w:rPr>
        <w:t>as</w:t>
      </w:r>
      <w:r>
        <w:rPr>
          <w:rFonts w:ascii="Times New Roman" w:hAnsi="Times New Roman" w:cs="Times New Roman"/>
        </w:rPr>
        <w:t xml:space="preserve"> yours.</w:t>
      </w:r>
    </w:p>
    <w:p w14:paraId="55A526DB">
      <w:pPr>
        <w:jc w:val="both"/>
        <w:rPr>
          <w:rFonts w:ascii="Times New Roman" w:hAnsi="Times New Roman" w:cs="Times New Roman"/>
          <w:lang w:eastAsia="zh-CN"/>
        </w:rPr>
      </w:pPr>
      <w:r>
        <w:rPr>
          <w:rFonts w:ascii="Times New Roman" w:hAnsi="Times New Roman" w:cs="Times New Roman"/>
          <w:lang w:eastAsia="zh-CN"/>
        </w:rPr>
        <w:t>Hanyu</w:t>
      </w:r>
      <w:r>
        <w:rPr>
          <w:rFonts w:ascii="Times New Roman" w:hAnsi="Times New Roman" w:cs="Times New Roman"/>
        </w:rPr>
        <w:t xml:space="preserve">(00:28:33): </w:t>
      </w:r>
      <w:r>
        <w:rPr>
          <w:rFonts w:hint="eastAsia" w:ascii="Times New Roman" w:hAnsi="Times New Roman" w:cs="Times New Roman"/>
          <w:lang w:eastAsia="zh-CN"/>
        </w:rPr>
        <w:t>We are all weak learners</w:t>
      </w:r>
      <w:r>
        <w:rPr>
          <w:rFonts w:ascii="Times New Roman" w:hAnsi="Times New Roman" w:cs="Times New Roman"/>
          <w:lang w:eastAsia="zh-CN"/>
        </w:rPr>
        <w:t>.</w:t>
      </w:r>
      <w:r>
        <w:rPr>
          <w:rFonts w:ascii="Times New Roman" w:hAnsi="Times New Roman" w:cs="Times New Roman"/>
        </w:rPr>
        <w:t xml:space="preserve"> The teacher also knows, and we also know.</w:t>
      </w:r>
      <w:r>
        <w:rPr>
          <w:rFonts w:ascii="Times New Roman" w:hAnsi="Times New Roman" w:cs="Times New Roman"/>
          <w:lang w:eastAsia="zh-CN"/>
        </w:rPr>
        <w:t xml:space="preserve"> I'm not sure if I will be able to do that.</w:t>
      </w:r>
    </w:p>
    <w:p w14:paraId="5AB5DE6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(00:28:39): Why do you keep talking about </w:t>
      </w:r>
      <w:r>
        <w:rPr>
          <w:rFonts w:ascii="Times New Roman" w:hAnsi="Times New Roman" w:cs="Times New Roman"/>
          <w:lang w:eastAsia="zh-CN"/>
        </w:rPr>
        <w:t xml:space="preserve">your </w:t>
      </w:r>
      <w:r>
        <w:rPr>
          <w:rFonts w:hint="eastAsia" w:ascii="Times New Roman" w:hAnsi="Times New Roman" w:cs="Times New Roman"/>
          <w:lang w:eastAsia="zh-CN"/>
        </w:rPr>
        <w:t>weak learning ability</w:t>
      </w:r>
      <w:r>
        <w:rPr>
          <w:rFonts w:ascii="Times New Roman" w:hAnsi="Times New Roman" w:cs="Times New Roman"/>
        </w:rPr>
        <w:t>? I think it's really great to write down the whole English text and do a full English presentation and report.</w:t>
      </w:r>
    </w:p>
    <w:p w14:paraId="3465F8BF">
      <w:pPr>
        <w:jc w:val="both"/>
        <w:rPr>
          <w:rFonts w:ascii="Times New Roman" w:hAnsi="Times New Roman" w:cs="Times New Roman"/>
          <w:lang w:eastAsia="zh-CN"/>
        </w:rPr>
      </w:pPr>
      <w:r>
        <w:rPr>
          <w:rFonts w:ascii="Times New Roman" w:hAnsi="Times New Roman" w:cs="Times New Roman"/>
          <w:lang w:eastAsia="zh-CN"/>
        </w:rPr>
        <w:t xml:space="preserve">Hanyu </w:t>
      </w:r>
      <w:r>
        <w:rPr>
          <w:rFonts w:ascii="Times New Roman" w:hAnsi="Times New Roman" w:cs="Times New Roman"/>
        </w:rPr>
        <w:t xml:space="preserve">(00:28:41): lol, indeed. </w:t>
      </w:r>
      <w:r>
        <w:rPr>
          <w:rFonts w:ascii="Times New Roman" w:hAnsi="Times New Roman" w:cs="Times New Roman"/>
          <w:lang w:eastAsia="zh-CN"/>
        </w:rPr>
        <w:t xml:space="preserve">Chat </w:t>
      </w:r>
      <w:r>
        <w:rPr>
          <w:rFonts w:ascii="Times New Roman" w:hAnsi="Times New Roman" w:cs="Times New Roman"/>
        </w:rPr>
        <w:t xml:space="preserve">GPT is </w:t>
      </w:r>
      <w:r>
        <w:rPr>
          <w:rFonts w:ascii="Times New Roman" w:hAnsi="Times New Roman" w:cs="Times New Roman"/>
          <w:lang w:eastAsia="zh-CN"/>
        </w:rPr>
        <w:t>numb!</w:t>
      </w:r>
    </w:p>
    <w:p w14:paraId="6390597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(00:28:54): </w:t>
      </w:r>
      <w:r>
        <w:rPr>
          <w:rFonts w:ascii="Times New Roman" w:hAnsi="Times New Roman" w:cs="Times New Roman"/>
          <w:lang w:eastAsia="zh-CN"/>
        </w:rPr>
        <w:t xml:space="preserve">Do you </w:t>
      </w:r>
      <w:r>
        <w:rPr>
          <w:rFonts w:ascii="Times New Roman" w:hAnsi="Times New Roman" w:cs="Times New Roman"/>
        </w:rPr>
        <w:t xml:space="preserve">usually use some </w:t>
      </w:r>
      <w:r>
        <w:rPr>
          <w:rFonts w:ascii="Times New Roman" w:hAnsi="Times New Roman" w:cs="Times New Roman"/>
          <w:lang w:eastAsia="zh-CN"/>
        </w:rPr>
        <w:t xml:space="preserve">Chat </w:t>
      </w:r>
      <w:r>
        <w:rPr>
          <w:rFonts w:ascii="Times New Roman" w:hAnsi="Times New Roman" w:cs="Times New Roman"/>
        </w:rPr>
        <w:t>GPT to assist with assignments and lessons</w:t>
      </w:r>
      <w:r>
        <w:rPr>
          <w:rFonts w:ascii="Times New Roman" w:hAnsi="Times New Roman" w:cs="Times New Roman"/>
          <w:lang w:eastAsia="zh-CN"/>
        </w:rPr>
        <w:t>?</w:t>
      </w:r>
    </w:p>
    <w:p w14:paraId="59E5F107">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(00:29:00): Occasionally, but NetEase Translator is used daily.</w:t>
      </w:r>
    </w:p>
    <w:p w14:paraId="25B1E15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(00:29:05): Netease translation</w:t>
      </w:r>
      <w:r>
        <w:rPr>
          <w:rFonts w:ascii="Times New Roman" w:hAnsi="Times New Roman" w:cs="Times New Roman"/>
          <w:lang w:eastAsia="zh-CN"/>
        </w:rPr>
        <w:t xml:space="preserve">? </w:t>
      </w:r>
      <w:r>
        <w:rPr>
          <w:rFonts w:ascii="Times New Roman" w:hAnsi="Times New Roman" w:cs="Times New Roman"/>
        </w:rPr>
        <w:t xml:space="preserve">Don't </w:t>
      </w:r>
      <w:r>
        <w:rPr>
          <w:rFonts w:ascii="Times New Roman" w:hAnsi="Times New Roman" w:cs="Times New Roman"/>
          <w:lang w:eastAsia="zh-CN"/>
        </w:rPr>
        <w:t xml:space="preserve">you </w:t>
      </w:r>
      <w:r>
        <w:rPr>
          <w:rFonts w:ascii="Times New Roman" w:hAnsi="Times New Roman" w:cs="Times New Roman"/>
        </w:rPr>
        <w:t>use Google Translate?</w:t>
      </w:r>
    </w:p>
    <w:p w14:paraId="7953251A">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(00:29:08): Google translation is not allowed.</w:t>
      </w:r>
    </w:p>
    <w:p w14:paraId="36B2DE0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(00:29:10): I haven't used NetEase yet. I used Kingsoft before, but I think it's not allowed. Some students recommended Google, and I think Google is entirely accurate, but </w:t>
      </w:r>
      <w:r>
        <w:rPr>
          <w:rFonts w:ascii="Times New Roman" w:hAnsi="Times New Roman" w:cs="Times New Roman"/>
          <w:lang w:eastAsia="zh-CN"/>
        </w:rPr>
        <w:t xml:space="preserve">it turns out </w:t>
      </w:r>
      <w:r>
        <w:rPr>
          <w:rFonts w:ascii="Times New Roman" w:hAnsi="Times New Roman" w:cs="Times New Roman"/>
        </w:rPr>
        <w:t>there are more accurate ones.</w:t>
      </w:r>
    </w:p>
    <w:p w14:paraId="4CC59C03">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(00:29:21): I feel like every international student should have several translation apps on their mobile phones, so I downloaded NetEase, Google, and Sogou at the same time.</w:t>
      </w:r>
    </w:p>
    <w:p w14:paraId="709C0C6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(00:29:26): And for Sogou?</w:t>
      </w:r>
    </w:p>
    <w:p w14:paraId="44C09C74">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(00:29:31): Yes, it can translate that kind of document when we review, or usually study to see the PPT</w:t>
      </w:r>
      <w:r>
        <w:rPr>
          <w:rFonts w:ascii="Times New Roman" w:hAnsi="Times New Roman" w:cs="Times New Roman"/>
          <w:lang w:eastAsia="zh-CN"/>
        </w:rPr>
        <w:t xml:space="preserve">, for the </w:t>
      </w:r>
      <w:r>
        <w:rPr>
          <w:rFonts w:ascii="Times New Roman" w:hAnsi="Times New Roman" w:cs="Times New Roman"/>
        </w:rPr>
        <w:t xml:space="preserve">pure English version of the </w:t>
      </w:r>
      <w:r>
        <w:rPr>
          <w:rFonts w:ascii="Times New Roman" w:hAnsi="Times New Roman" w:cs="Times New Roman"/>
          <w:lang w:eastAsia="zh-CN"/>
        </w:rPr>
        <w:t xml:space="preserve">document </w:t>
      </w:r>
      <w:r>
        <w:rPr>
          <w:rFonts w:ascii="Times New Roman" w:hAnsi="Times New Roman" w:cs="Times New Roman"/>
        </w:rPr>
        <w:t>may not be so understandable, and then we will translate it into Chinese, the two against each other to see.</w:t>
      </w:r>
    </w:p>
    <w:p w14:paraId="292D94DE">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(00:29:47): Yes</w:t>
      </w:r>
      <w:r>
        <w:rPr>
          <w:rFonts w:ascii="Times New Roman" w:hAnsi="Times New Roman" w:cs="Times New Roman"/>
          <w:lang w:eastAsia="zh-CN"/>
        </w:rPr>
        <w:t xml:space="preserve">, </w:t>
      </w:r>
      <w:r>
        <w:rPr>
          <w:rFonts w:ascii="Times New Roman" w:hAnsi="Times New Roman" w:cs="Times New Roman"/>
        </w:rPr>
        <w:t>that's very convenient</w:t>
      </w:r>
      <w:r>
        <w:rPr>
          <w:rFonts w:ascii="Times New Roman" w:hAnsi="Times New Roman" w:cs="Times New Roman"/>
          <w:lang w:eastAsia="zh-CN"/>
        </w:rPr>
        <w:t xml:space="preserve">. </w:t>
      </w:r>
      <w:r>
        <w:rPr>
          <w:rFonts w:ascii="Times New Roman" w:hAnsi="Times New Roman" w:cs="Times New Roman"/>
        </w:rPr>
        <w:t>Would you guys download one of those paid ones, like the Dear Translator paid online direct translation</w:t>
      </w:r>
      <w:r>
        <w:rPr>
          <w:rFonts w:ascii="Times New Roman" w:hAnsi="Times New Roman" w:cs="Times New Roman"/>
          <w:lang w:eastAsia="zh-CN"/>
        </w:rPr>
        <w:t>?</w:t>
      </w:r>
    </w:p>
    <w:p w14:paraId="6BB60F1B">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(00:29:52): No way</w:t>
      </w:r>
      <w:r>
        <w:rPr>
          <w:rFonts w:ascii="Times New Roman" w:hAnsi="Times New Roman" w:cs="Times New Roman"/>
          <w:lang w:eastAsia="zh-CN"/>
        </w:rPr>
        <w:t xml:space="preserve">, </w:t>
      </w:r>
      <w:r>
        <w:rPr>
          <w:rFonts w:ascii="Times New Roman" w:hAnsi="Times New Roman" w:cs="Times New Roman"/>
        </w:rPr>
        <w:t>paying for it is impossible.</w:t>
      </w:r>
    </w:p>
    <w:p w14:paraId="1B5DE90E">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(00:29:54): Definitely not</w:t>
      </w:r>
      <w:r>
        <w:rPr>
          <w:rFonts w:ascii="Times New Roman" w:hAnsi="Times New Roman" w:cs="Times New Roman"/>
          <w:lang w:eastAsia="zh-CN"/>
        </w:rPr>
        <w:t>.</w:t>
      </w:r>
      <w:r>
        <w:rPr>
          <w:rFonts w:ascii="Times New Roman" w:hAnsi="Times New Roman" w:cs="Times New Roman"/>
        </w:rPr>
        <w:t xml:space="preserve"> If you can whore yourself out for nothing, you can whore yourself out for nothing.</w:t>
      </w:r>
    </w:p>
    <w:p w14:paraId="06EEC94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(00:30:00): That's true. OK, our next session, </w:t>
      </w:r>
      <w:r>
        <w:rPr>
          <w:rFonts w:ascii="Times New Roman" w:hAnsi="Times New Roman" w:cs="Times New Roman"/>
          <w:lang w:eastAsia="zh-CN"/>
        </w:rPr>
        <w:t xml:space="preserve">. </w:t>
      </w:r>
      <w:r>
        <w:rPr>
          <w:rFonts w:ascii="Times New Roman" w:hAnsi="Times New Roman" w:cs="Times New Roman"/>
        </w:rPr>
        <w:t xml:space="preserve">It's where we talk about the role of </w:t>
      </w:r>
      <w:r>
        <w:rPr>
          <w:rFonts w:ascii="Times New Roman" w:hAnsi="Times New Roman" w:cs="Times New Roman"/>
          <w:lang w:eastAsia="zh-CN"/>
        </w:rPr>
        <w:t xml:space="preserve">media technology in </w:t>
      </w:r>
      <w:r>
        <w:rPr>
          <w:rFonts w:ascii="Times New Roman" w:hAnsi="Times New Roman" w:cs="Times New Roman"/>
        </w:rPr>
        <w:t xml:space="preserve">our study </w:t>
      </w:r>
      <w:r>
        <w:rPr>
          <w:rFonts w:ascii="Times New Roman" w:hAnsi="Times New Roman" w:cs="Times New Roman"/>
          <w:lang w:eastAsia="zh-CN"/>
        </w:rPr>
        <w:t xml:space="preserve">and </w:t>
      </w:r>
      <w:r>
        <w:rPr>
          <w:rFonts w:ascii="Times New Roman" w:hAnsi="Times New Roman" w:cs="Times New Roman"/>
        </w:rPr>
        <w:t xml:space="preserve">life </w:t>
      </w:r>
      <w:r>
        <w:rPr>
          <w:rFonts w:ascii="Times New Roman" w:hAnsi="Times New Roman" w:cs="Times New Roman"/>
          <w:lang w:eastAsia="zh-CN"/>
        </w:rPr>
        <w:t xml:space="preserve">abroad. What are some of the </w:t>
      </w:r>
      <w:r>
        <w:rPr>
          <w:rFonts w:ascii="Times New Roman" w:hAnsi="Times New Roman" w:cs="Times New Roman"/>
        </w:rPr>
        <w:t xml:space="preserve">standard </w:t>
      </w:r>
      <w:r>
        <w:rPr>
          <w:rFonts w:ascii="Times New Roman" w:hAnsi="Times New Roman" w:cs="Times New Roman"/>
          <w:lang w:eastAsia="zh-CN"/>
        </w:rPr>
        <w:t xml:space="preserve">social media </w:t>
      </w:r>
      <w:r>
        <w:rPr>
          <w:rFonts w:ascii="Times New Roman" w:hAnsi="Times New Roman" w:cs="Times New Roman"/>
        </w:rPr>
        <w:t>we use in Malaysia that are helpful in our studies and lives? What are some of the social media in China and abroad that are used frequently and are very helpful to us</w:t>
      </w:r>
      <w:r>
        <w:rPr>
          <w:rFonts w:ascii="Times New Roman" w:hAnsi="Times New Roman" w:cs="Times New Roman"/>
          <w:lang w:eastAsia="zh-CN"/>
        </w:rPr>
        <w:t>?</w:t>
      </w:r>
    </w:p>
    <w:p w14:paraId="55714A6B">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(00:30:43): </w:t>
      </w:r>
      <w:r>
        <w:rPr>
          <w:rFonts w:ascii="Times New Roman" w:hAnsi="Times New Roman" w:cs="Times New Roman"/>
          <w:lang w:eastAsia="zh-CN"/>
        </w:rPr>
        <w:t xml:space="preserve">In Malaysia, it would </w:t>
      </w:r>
      <w:r>
        <w:rPr>
          <w:rFonts w:ascii="Times New Roman" w:hAnsi="Times New Roman" w:cs="Times New Roman"/>
        </w:rPr>
        <w:t>be WhatsApp</w:t>
      </w:r>
      <w:r>
        <w:rPr>
          <w:rFonts w:ascii="Times New Roman" w:hAnsi="Times New Roman" w:cs="Times New Roman"/>
          <w:lang w:eastAsia="zh-CN"/>
        </w:rPr>
        <w:t xml:space="preserve"> and </w:t>
      </w:r>
      <w:r>
        <w:rPr>
          <w:rFonts w:ascii="Times New Roman" w:hAnsi="Times New Roman" w:cs="Times New Roman"/>
        </w:rPr>
        <w:t>Google Mail. In China, it is QQ or WeChat.</w:t>
      </w:r>
    </w:p>
    <w:p w14:paraId="52C1D29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(00:31:02): And what's your motivation for using </w:t>
      </w:r>
      <w:r>
        <w:rPr>
          <w:rFonts w:ascii="Times New Roman" w:hAnsi="Times New Roman" w:cs="Times New Roman"/>
          <w:lang w:eastAsia="zh-CN"/>
        </w:rPr>
        <w:t xml:space="preserve">WhatsApp </w:t>
      </w:r>
      <w:r>
        <w:rPr>
          <w:rFonts w:ascii="Times New Roman" w:hAnsi="Times New Roman" w:cs="Times New Roman"/>
        </w:rPr>
        <w:t>and Google Mail?</w:t>
      </w:r>
    </w:p>
    <w:p w14:paraId="40F051D7">
      <w:pPr>
        <w:jc w:val="both"/>
        <w:rPr>
          <w:rFonts w:ascii="Times New Roman" w:hAnsi="Times New Roman" w:cs="Times New Roman"/>
          <w:lang w:eastAsia="zh-CN"/>
        </w:rPr>
      </w:pPr>
      <w:r>
        <w:rPr>
          <w:rFonts w:ascii="Times New Roman" w:hAnsi="Times New Roman" w:cs="Times New Roman"/>
          <w:lang w:eastAsia="zh-CN"/>
        </w:rPr>
        <w:t xml:space="preserve">Miya </w:t>
      </w:r>
      <w:r>
        <w:rPr>
          <w:rFonts w:ascii="Times New Roman" w:hAnsi="Times New Roman" w:cs="Times New Roman"/>
        </w:rPr>
        <w:t xml:space="preserve">(00:31:05): </w:t>
      </w:r>
      <w:r>
        <w:rPr>
          <w:rFonts w:ascii="Times New Roman" w:hAnsi="Times New Roman" w:cs="Times New Roman"/>
          <w:lang w:eastAsia="zh-CN"/>
        </w:rPr>
        <w:t>First of all</w:t>
      </w:r>
      <w:r>
        <w:rPr>
          <w:rFonts w:ascii="Times New Roman" w:hAnsi="Times New Roman" w:cs="Times New Roman"/>
        </w:rPr>
        <w:t xml:space="preserve">, there are </w:t>
      </w:r>
      <w:r>
        <w:rPr>
          <w:rFonts w:ascii="Times New Roman" w:hAnsi="Times New Roman" w:cs="Times New Roman"/>
          <w:lang w:eastAsia="zh-CN"/>
        </w:rPr>
        <w:t xml:space="preserve">WhatsApp </w:t>
      </w:r>
      <w:r>
        <w:rPr>
          <w:rFonts w:ascii="Times New Roman" w:hAnsi="Times New Roman" w:cs="Times New Roman"/>
        </w:rPr>
        <w:t>groups for some of the specialised courses in our school</w:t>
      </w:r>
      <w:r>
        <w:rPr>
          <w:rFonts w:ascii="Times New Roman" w:hAnsi="Times New Roman" w:cs="Times New Roman"/>
          <w:lang w:eastAsia="zh-CN"/>
        </w:rPr>
        <w:t>. Secondly</w:t>
      </w:r>
      <w:r>
        <w:rPr>
          <w:rFonts w:ascii="Times New Roman" w:hAnsi="Times New Roman" w:cs="Times New Roman"/>
        </w:rPr>
        <w:t xml:space="preserve">, we </w:t>
      </w:r>
      <w:r>
        <w:rPr>
          <w:rFonts w:ascii="Times New Roman" w:hAnsi="Times New Roman" w:cs="Times New Roman"/>
          <w:lang w:eastAsia="zh-CN"/>
        </w:rPr>
        <w:t xml:space="preserve">use WhatsApp </w:t>
      </w:r>
      <w:r>
        <w:rPr>
          <w:rFonts w:ascii="Times New Roman" w:hAnsi="Times New Roman" w:cs="Times New Roman"/>
        </w:rPr>
        <w:t>to contact our professors in the school, and sometimes we also use Telegram. Sometimes, we also use Telegram</w:t>
      </w:r>
      <w:r>
        <w:rPr>
          <w:rFonts w:ascii="Times New Roman" w:hAnsi="Times New Roman" w:cs="Times New Roman"/>
          <w:lang w:eastAsia="zh-CN"/>
        </w:rPr>
        <w:t xml:space="preserve"> and </w:t>
      </w:r>
      <w:r>
        <w:rPr>
          <w:rFonts w:ascii="Times New Roman" w:hAnsi="Times New Roman" w:cs="Times New Roman"/>
        </w:rPr>
        <w:t xml:space="preserve">then Google Mail </w:t>
      </w:r>
      <w:r>
        <w:rPr>
          <w:rFonts w:ascii="Times New Roman" w:hAnsi="Times New Roman" w:cs="Times New Roman"/>
          <w:lang w:eastAsia="zh-CN"/>
        </w:rPr>
        <w:t xml:space="preserve">because </w:t>
      </w:r>
      <w:r>
        <w:rPr>
          <w:rFonts w:ascii="Times New Roman" w:hAnsi="Times New Roman" w:cs="Times New Roman"/>
        </w:rPr>
        <w:t xml:space="preserve">the school issues our student accounts, and we </w:t>
      </w:r>
      <w:r>
        <w:rPr>
          <w:rFonts w:ascii="Times New Roman" w:hAnsi="Times New Roman" w:cs="Times New Roman"/>
          <w:lang w:eastAsia="zh-CN"/>
        </w:rPr>
        <w:t xml:space="preserve">use </w:t>
      </w:r>
      <w:r>
        <w:rPr>
          <w:rFonts w:ascii="Times New Roman" w:hAnsi="Times New Roman" w:cs="Times New Roman"/>
        </w:rPr>
        <w:t xml:space="preserve">Google Mail to </w:t>
      </w:r>
      <w:r>
        <w:rPr>
          <w:rFonts w:ascii="Times New Roman" w:hAnsi="Times New Roman" w:cs="Times New Roman"/>
          <w:lang w:eastAsia="zh-CN"/>
        </w:rPr>
        <w:t>communicate with our professors.</w:t>
      </w:r>
    </w:p>
    <w:p w14:paraId="78DAF8DF">
      <w:pPr>
        <w:jc w:val="both"/>
        <w:rPr>
          <w:rFonts w:hint="eastAsia"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(00:31:37): because these two learning software </w:t>
      </w:r>
      <w:r>
        <w:rPr>
          <w:rFonts w:ascii="Times New Roman" w:hAnsi="Times New Roman" w:cs="Times New Roman"/>
          <w:lang w:eastAsia="zh-CN"/>
        </w:rPr>
        <w:t xml:space="preserve">are </w:t>
      </w:r>
      <w:r>
        <w:rPr>
          <w:rFonts w:ascii="Times New Roman" w:hAnsi="Times New Roman" w:cs="Times New Roman"/>
        </w:rPr>
        <w:t>mainly used</w:t>
      </w:r>
      <w:r>
        <w:rPr>
          <w:rFonts w:ascii="Times New Roman" w:hAnsi="Times New Roman" w:cs="Times New Roman"/>
          <w:lang w:eastAsia="zh-CN"/>
        </w:rPr>
        <w:t xml:space="preserve">. </w:t>
      </w:r>
      <w:r>
        <w:rPr>
          <w:rFonts w:ascii="Times New Roman" w:hAnsi="Times New Roman" w:cs="Times New Roman"/>
        </w:rPr>
        <w:t>Harrison</w:t>
      </w:r>
      <w:r>
        <w:rPr>
          <w:rFonts w:hint="eastAsia" w:ascii="Times New Roman" w:hAnsi="Times New Roman" w:cs="Times New Roman"/>
          <w:lang w:eastAsia="zh-CN"/>
        </w:rPr>
        <w:t>,</w:t>
      </w:r>
      <w:r>
        <w:rPr>
          <w:rFonts w:ascii="Times New Roman" w:hAnsi="Times New Roman" w:cs="Times New Roman"/>
          <w:lang w:eastAsia="zh-CN"/>
        </w:rPr>
        <w:t xml:space="preserve"> </w:t>
      </w:r>
      <w:r>
        <w:rPr>
          <w:rFonts w:hint="eastAsia" w:ascii="Times New Roman" w:hAnsi="Times New Roman" w:cs="Times New Roman"/>
          <w:lang w:eastAsia="zh-CN"/>
        </w:rPr>
        <w:t xml:space="preserve">and </w:t>
      </w:r>
      <w:r>
        <w:rPr>
          <w:rFonts w:ascii="Times New Roman" w:hAnsi="Times New Roman" w:cs="Times New Roman"/>
        </w:rPr>
        <w:t>you</w:t>
      </w:r>
      <w:r>
        <w:rPr>
          <w:rFonts w:hint="eastAsia" w:ascii="Times New Roman" w:hAnsi="Times New Roman" w:cs="Times New Roman"/>
          <w:lang w:eastAsia="zh-CN"/>
        </w:rPr>
        <w:t>?</w:t>
      </w:r>
    </w:p>
    <w:p w14:paraId="62BFE36A">
      <w:pPr>
        <w:jc w:val="both"/>
        <w:rPr>
          <w:rFonts w:ascii="Times New Roman" w:hAnsi="Times New Roman" w:cs="Times New Roman"/>
        </w:rPr>
      </w:pPr>
      <w:r>
        <w:rPr>
          <w:rFonts w:ascii="Times New Roman" w:hAnsi="Times New Roman" w:cs="Times New Roman"/>
        </w:rPr>
        <w:t>Harrison (00:31:53): I'</w:t>
      </w:r>
      <w:r>
        <w:rPr>
          <w:rFonts w:ascii="Times New Roman" w:hAnsi="Times New Roman" w:cs="Times New Roman"/>
          <w:lang w:eastAsia="zh-CN"/>
        </w:rPr>
        <w:t xml:space="preserve">ve been </w:t>
      </w:r>
      <w:r>
        <w:rPr>
          <w:rFonts w:ascii="Times New Roman" w:hAnsi="Times New Roman" w:cs="Times New Roman"/>
        </w:rPr>
        <w:t xml:space="preserve">using </w:t>
      </w:r>
      <w:r>
        <w:rPr>
          <w:rFonts w:ascii="Times New Roman" w:hAnsi="Times New Roman" w:cs="Times New Roman"/>
          <w:lang w:eastAsia="zh-CN"/>
        </w:rPr>
        <w:t xml:space="preserve">the Facebook app a lot </w:t>
      </w:r>
      <w:r>
        <w:rPr>
          <w:rFonts w:ascii="Times New Roman" w:hAnsi="Times New Roman" w:cs="Times New Roman"/>
        </w:rPr>
        <w:t xml:space="preserve">lately because I'm looking for </w:t>
      </w:r>
      <w:r>
        <w:rPr>
          <w:rFonts w:ascii="Times New Roman" w:hAnsi="Times New Roman" w:cs="Times New Roman"/>
          <w:lang w:eastAsia="zh-CN"/>
        </w:rPr>
        <w:t>an</w:t>
      </w:r>
      <w:r>
        <w:rPr>
          <w:rFonts w:ascii="Times New Roman" w:hAnsi="Times New Roman" w:cs="Times New Roman"/>
        </w:rPr>
        <w:t xml:space="preserve"> internship. I've also used Facebook, which</w:t>
      </w:r>
      <w:r>
        <w:rPr>
          <w:rFonts w:ascii="Times New Roman" w:hAnsi="Times New Roman" w:cs="Times New Roman"/>
          <w:lang w:eastAsia="zh-CN"/>
        </w:rPr>
        <w:t xml:space="preserve"> helps find second-hand stuff or rent </w:t>
      </w:r>
      <w:r>
        <w:rPr>
          <w:rFonts w:ascii="Times New Roman" w:hAnsi="Times New Roman" w:cs="Times New Roman"/>
        </w:rPr>
        <w:t>apartments.</w:t>
      </w:r>
    </w:p>
    <w:p w14:paraId="709FF1B2">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(00:32:14): Facebook </w:t>
      </w:r>
      <w:r>
        <w:rPr>
          <w:rFonts w:ascii="Times New Roman" w:hAnsi="Times New Roman" w:cs="Times New Roman"/>
          <w:lang w:eastAsia="zh-CN"/>
        </w:rPr>
        <w:t xml:space="preserve">is </w:t>
      </w:r>
      <w:r>
        <w:rPr>
          <w:rFonts w:ascii="Times New Roman" w:hAnsi="Times New Roman" w:cs="Times New Roman"/>
        </w:rPr>
        <w:t>for life</w:t>
      </w:r>
      <w:r>
        <w:rPr>
          <w:rFonts w:ascii="Times New Roman" w:hAnsi="Times New Roman" w:cs="Times New Roman"/>
          <w:lang w:eastAsia="zh-CN"/>
        </w:rPr>
        <w:t>?</w:t>
      </w:r>
    </w:p>
    <w:p w14:paraId="661C0E9A">
      <w:pPr>
        <w:jc w:val="both"/>
        <w:rPr>
          <w:rFonts w:ascii="Times New Roman" w:hAnsi="Times New Roman" w:cs="Times New Roman"/>
        </w:rPr>
      </w:pPr>
      <w:r>
        <w:rPr>
          <w:rFonts w:ascii="Times New Roman" w:hAnsi="Times New Roman" w:cs="Times New Roman"/>
        </w:rPr>
        <w:t>Harrison (00:32:17): Yeah, yeah, yeah.</w:t>
      </w:r>
    </w:p>
    <w:p w14:paraId="75F5EA97">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(00:32:38): </w:t>
      </w:r>
      <w:r>
        <w:rPr>
          <w:rFonts w:ascii="Times New Roman" w:hAnsi="Times New Roman" w:cs="Times New Roman"/>
          <w:lang w:eastAsia="zh-CN"/>
        </w:rPr>
        <w:t xml:space="preserve">Mavis, </w:t>
      </w:r>
      <w:r>
        <w:rPr>
          <w:rFonts w:ascii="Times New Roman" w:hAnsi="Times New Roman" w:cs="Times New Roman"/>
        </w:rPr>
        <w:t xml:space="preserve">what about you? Apart from these social apps that they both just talked about, do you have any other social apps that are different from theirs </w:t>
      </w:r>
      <w:r>
        <w:rPr>
          <w:rFonts w:ascii="Times New Roman" w:hAnsi="Times New Roman" w:cs="Times New Roman"/>
          <w:lang w:eastAsia="zh-CN"/>
        </w:rPr>
        <w:t>that you use a lot?</w:t>
      </w:r>
    </w:p>
    <w:p w14:paraId="471B3C1F">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(00:32:49): Besides What</w:t>
      </w:r>
      <w:r>
        <w:rPr>
          <w:rFonts w:hint="eastAsia" w:ascii="Times New Roman" w:hAnsi="Times New Roman" w:cs="Times New Roman"/>
          <w:lang w:eastAsia="zh-CN"/>
        </w:rPr>
        <w:t>sApp</w:t>
      </w:r>
      <w:r>
        <w:rPr>
          <w:rFonts w:ascii="Times New Roman" w:hAnsi="Times New Roman" w:cs="Times New Roman"/>
        </w:rPr>
        <w:t xml:space="preserve">, which </w:t>
      </w:r>
      <w:r>
        <w:rPr>
          <w:rFonts w:ascii="Times New Roman" w:hAnsi="Times New Roman" w:cs="Times New Roman"/>
          <w:lang w:eastAsia="zh-CN"/>
        </w:rPr>
        <w:t xml:space="preserve">is the </w:t>
      </w:r>
      <w:r>
        <w:rPr>
          <w:rFonts w:ascii="Times New Roman" w:hAnsi="Times New Roman" w:cs="Times New Roman"/>
        </w:rPr>
        <w:t xml:space="preserve">most used, the </w:t>
      </w:r>
      <w:r>
        <w:rPr>
          <w:rFonts w:ascii="Times New Roman" w:hAnsi="Times New Roman" w:cs="Times New Roman"/>
          <w:lang w:eastAsia="zh-CN"/>
        </w:rPr>
        <w:t xml:space="preserve">next is </w:t>
      </w:r>
      <w:r>
        <w:rPr>
          <w:rFonts w:hint="eastAsia" w:ascii="Times New Roman" w:hAnsi="Times New Roman" w:cs="Times New Roman"/>
          <w:lang w:eastAsia="zh-CN"/>
        </w:rPr>
        <w:t>Little Red Book</w:t>
      </w:r>
      <w:r>
        <w:rPr>
          <w:rFonts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rPr>
        <w:t xml:space="preserve"> Little Red Book is also used by many Malaysian Chinese in Malaysia. Then there's everything we don't know, like traveling, doing business in Malaysia, researching restaurants, or looking up travel advice. Little Red Book has lots of restaurant descriptions that indicate what to step on and what not to step on. Little Red Book is a great app for social media. I occasionally use Little Red Book to hunt for appropriate housing information, internships, etc.</w:t>
      </w:r>
      <w:bookmarkStart w:id="0" w:name="_GoBack"/>
      <w:bookmarkEnd w:id="0"/>
    </w:p>
    <w:p w14:paraId="35BB73CC">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(00:33:45): Internships too</w:t>
      </w:r>
      <w:r>
        <w:rPr>
          <w:rFonts w:ascii="Times New Roman" w:hAnsi="Times New Roman" w:cs="Times New Roman"/>
          <w:lang w:eastAsia="zh-CN"/>
        </w:rPr>
        <w:t>?</w:t>
      </w:r>
    </w:p>
    <w:p w14:paraId="68375AA3">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 xml:space="preserve">(00:33:47): Yeah, he can find anything. It's just that </w:t>
      </w:r>
      <w:r>
        <w:rPr>
          <w:rFonts w:ascii="Times New Roman" w:hAnsi="Times New Roman" w:cs="Times New Roman"/>
          <w:lang w:eastAsia="zh-CN"/>
        </w:rPr>
        <w:t xml:space="preserve">there </w:t>
      </w:r>
      <w:r>
        <w:rPr>
          <w:rFonts w:ascii="Times New Roman" w:hAnsi="Times New Roman" w:cs="Times New Roman"/>
        </w:rPr>
        <w:t xml:space="preserve">are some jobs posted on </w:t>
      </w:r>
      <w:r>
        <w:rPr>
          <w:rFonts w:hint="eastAsia" w:ascii="Times New Roman" w:hAnsi="Times New Roman" w:cs="Times New Roman"/>
          <w:lang w:eastAsia="zh-CN"/>
        </w:rPr>
        <w:t>Little Red Book</w:t>
      </w:r>
      <w:r>
        <w:rPr>
          <w:rFonts w:ascii="Times New Roman" w:hAnsi="Times New Roman" w:cs="Times New Roman"/>
        </w:rPr>
        <w:t>. I was also recently looking for an internship at a graphic design company in Malaysia</w:t>
      </w:r>
      <w:r>
        <w:rPr>
          <w:rFonts w:ascii="Times New Roman" w:hAnsi="Times New Roman" w:cs="Times New Roman"/>
          <w:lang w:eastAsia="zh-CN"/>
        </w:rPr>
        <w:t>. T</w:t>
      </w:r>
      <w:r>
        <w:rPr>
          <w:rFonts w:ascii="Times New Roman" w:hAnsi="Times New Roman" w:cs="Times New Roman"/>
        </w:rPr>
        <w:t xml:space="preserve">hen I also saw some job adverts on </w:t>
      </w:r>
      <w:r>
        <w:rPr>
          <w:rFonts w:hint="eastAsia" w:ascii="Times New Roman" w:hAnsi="Times New Roman" w:cs="Times New Roman"/>
          <w:lang w:eastAsia="zh-CN"/>
        </w:rPr>
        <w:t>Little Red Book</w:t>
      </w:r>
      <w:r>
        <w:rPr>
          <w:rFonts w:ascii="Times New Roman" w:hAnsi="Times New Roman" w:cs="Times New Roman"/>
        </w:rPr>
        <w:t>.</w:t>
      </w:r>
    </w:p>
    <w:p w14:paraId="07A6ADC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(00:34:05): Are job adverts like this one on </w:t>
      </w:r>
      <w:r>
        <w:rPr>
          <w:rFonts w:hint="eastAsia" w:ascii="Times New Roman" w:hAnsi="Times New Roman" w:cs="Times New Roman"/>
          <w:lang w:eastAsia="zh-CN"/>
        </w:rPr>
        <w:t>Little Red Book</w:t>
      </w:r>
      <w:r>
        <w:rPr>
          <w:rFonts w:ascii="Times New Roman" w:hAnsi="Times New Roman" w:cs="Times New Roman"/>
        </w:rPr>
        <w:t>credible?</w:t>
      </w:r>
    </w:p>
    <w:p w14:paraId="73452E30">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 xml:space="preserve">(00:34:07): It's all searchable. Usually, it's a studio </w:t>
      </w:r>
      <w:r>
        <w:rPr>
          <w:rFonts w:ascii="Times New Roman" w:hAnsi="Times New Roman" w:cs="Times New Roman"/>
          <w:lang w:eastAsia="zh-CN"/>
        </w:rPr>
        <w:t>account, and you'll click through it</w:t>
      </w:r>
      <w:r>
        <w:rPr>
          <w:rFonts w:ascii="Times New Roman" w:hAnsi="Times New Roman" w:cs="Times New Roman"/>
        </w:rPr>
        <w:t xml:space="preserve">. </w:t>
      </w:r>
      <w:r>
        <w:rPr>
          <w:rFonts w:ascii="Times New Roman" w:hAnsi="Times New Roman" w:cs="Times New Roman"/>
          <w:lang w:eastAsia="zh-CN"/>
        </w:rPr>
        <w:t>Some studios</w:t>
      </w:r>
      <w:r>
        <w:rPr>
          <w:rFonts w:ascii="Times New Roman" w:hAnsi="Times New Roman" w:cs="Times New Roman"/>
        </w:rPr>
        <w:t xml:space="preserve"> have social media accounts and post job openings on </w:t>
      </w:r>
      <w:r>
        <w:rPr>
          <w:rFonts w:hint="eastAsia" w:ascii="Times New Roman" w:hAnsi="Times New Roman" w:cs="Times New Roman"/>
          <w:lang w:eastAsia="zh-CN"/>
        </w:rPr>
        <w:t>Little Red Book</w:t>
      </w:r>
      <w:r>
        <w:rPr>
          <w:rFonts w:ascii="Times New Roman" w:hAnsi="Times New Roman" w:cs="Times New Roman"/>
          <w:lang w:eastAsia="zh-CN"/>
        </w:rPr>
        <w:t xml:space="preserve">, which are </w:t>
      </w:r>
      <w:r>
        <w:rPr>
          <w:rFonts w:ascii="Times New Roman" w:hAnsi="Times New Roman" w:cs="Times New Roman"/>
        </w:rPr>
        <w:t>more credible.</w:t>
      </w:r>
    </w:p>
    <w:p w14:paraId="3011153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(00:34:25): Because I've looked at some of the jobs before, there are some that he didn't register officially, </w:t>
      </w:r>
      <w:r>
        <w:rPr>
          <w:rFonts w:ascii="Times New Roman" w:hAnsi="Times New Roman" w:cs="Times New Roman"/>
          <w:lang w:eastAsia="zh-CN"/>
        </w:rPr>
        <w:t xml:space="preserve">and he </w:t>
      </w:r>
      <w:r>
        <w:rPr>
          <w:rFonts w:ascii="Times New Roman" w:hAnsi="Times New Roman" w:cs="Times New Roman"/>
        </w:rPr>
        <w:t>didn't pay a fee to maintain them, and some are not very reliable companies on social media. So, later, they are less afraid to use social media to find jobs.</w:t>
      </w:r>
    </w:p>
    <w:p w14:paraId="3BFC6EA6">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 xml:space="preserve">(00:34:44): Usually, it's just looking up, asking for their contact information, and then communicating to ask for </w:t>
      </w:r>
      <w:r>
        <w:rPr>
          <w:rFonts w:ascii="Times New Roman" w:hAnsi="Times New Roman" w:cs="Times New Roman"/>
          <w:lang w:eastAsia="zh-CN"/>
        </w:rPr>
        <w:t>details</w:t>
      </w:r>
      <w:r>
        <w:rPr>
          <w:rFonts w:ascii="Times New Roman" w:hAnsi="Times New Roman" w:cs="Times New Roman"/>
        </w:rPr>
        <w:t xml:space="preserve">. Because </w:t>
      </w:r>
      <w:r>
        <w:rPr>
          <w:rFonts w:hint="eastAsia" w:ascii="Times New Roman" w:hAnsi="Times New Roman" w:cs="Times New Roman"/>
          <w:lang w:eastAsia="zh-CN"/>
        </w:rPr>
        <w:t xml:space="preserve">Little Red Book </w:t>
      </w:r>
      <w:r>
        <w:rPr>
          <w:rFonts w:ascii="Times New Roman" w:hAnsi="Times New Roman" w:cs="Times New Roman"/>
        </w:rPr>
        <w:t>is also an app that people around me use more to get</w:t>
      </w:r>
      <w:r>
        <w:rPr>
          <w:rFonts w:ascii="Times New Roman" w:hAnsi="Times New Roman" w:cs="Times New Roman"/>
          <w:lang w:eastAsia="zh-CN"/>
        </w:rPr>
        <w:t xml:space="preserve"> information</w:t>
      </w:r>
      <w:r>
        <w:rPr>
          <w:rFonts w:ascii="Times New Roman" w:hAnsi="Times New Roman" w:cs="Times New Roman"/>
        </w:rPr>
        <w:t>.</w:t>
      </w:r>
    </w:p>
    <w:p w14:paraId="49F9153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(00:35:02): Indeed. I use </w:t>
      </w:r>
      <w:r>
        <w:rPr>
          <w:rFonts w:hint="eastAsia" w:ascii="Times New Roman" w:hAnsi="Times New Roman" w:cs="Times New Roman"/>
          <w:lang w:eastAsia="zh-CN"/>
        </w:rPr>
        <w:t>Little Red Book</w:t>
      </w:r>
      <w:r>
        <w:rPr>
          <w:rFonts w:ascii="Times New Roman" w:hAnsi="Times New Roman" w:cs="Times New Roman"/>
        </w:rPr>
        <w:t xml:space="preserve"> generally just for beauty and food, and </w:t>
      </w:r>
      <w:r>
        <w:rPr>
          <w:rFonts w:ascii="Times New Roman" w:hAnsi="Times New Roman" w:cs="Times New Roman"/>
          <w:lang w:eastAsia="zh-CN"/>
        </w:rPr>
        <w:t xml:space="preserve">now it's me </w:t>
      </w:r>
      <w:r>
        <w:rPr>
          <w:rFonts w:ascii="Times New Roman" w:hAnsi="Times New Roman" w:cs="Times New Roman"/>
        </w:rPr>
        <w:t xml:space="preserve">getting new points. </w:t>
      </w:r>
      <w:r>
        <w:rPr>
          <w:rFonts w:ascii="Times New Roman" w:hAnsi="Times New Roman" w:cs="Times New Roman"/>
          <w:lang w:eastAsia="zh-CN"/>
        </w:rPr>
        <w:t xml:space="preserve">Eva, </w:t>
      </w:r>
      <w:r>
        <w:rPr>
          <w:rFonts w:ascii="Times New Roman" w:hAnsi="Times New Roman" w:cs="Times New Roman"/>
        </w:rPr>
        <w:t xml:space="preserve">what about you? Do you have any other social media apps </w:t>
      </w:r>
      <w:r>
        <w:rPr>
          <w:rFonts w:ascii="Times New Roman" w:hAnsi="Times New Roman" w:cs="Times New Roman"/>
          <w:lang w:eastAsia="zh-CN"/>
        </w:rPr>
        <w:t xml:space="preserve">you </w:t>
      </w:r>
      <w:r>
        <w:rPr>
          <w:rFonts w:ascii="Times New Roman" w:hAnsi="Times New Roman" w:cs="Times New Roman"/>
        </w:rPr>
        <w:t xml:space="preserve">use more frequently to </w:t>
      </w:r>
      <w:r>
        <w:rPr>
          <w:rFonts w:ascii="Times New Roman" w:hAnsi="Times New Roman" w:cs="Times New Roman"/>
          <w:lang w:eastAsia="zh-CN"/>
        </w:rPr>
        <w:t>add</w:t>
      </w:r>
      <w:r>
        <w:rPr>
          <w:rFonts w:ascii="Times New Roman" w:hAnsi="Times New Roman" w:cs="Times New Roman"/>
        </w:rPr>
        <w:t>?</w:t>
      </w:r>
    </w:p>
    <w:p w14:paraId="083B60BF">
      <w:pPr>
        <w:jc w:val="both"/>
        <w:rPr>
          <w:rFonts w:ascii="Times New Roman" w:hAnsi="Times New Roman" w:cs="Times New Roman"/>
        </w:rPr>
      </w:pPr>
      <w:r>
        <w:rPr>
          <w:rFonts w:ascii="Times New Roman" w:hAnsi="Times New Roman" w:cs="Times New Roman"/>
          <w:lang w:eastAsia="zh-CN"/>
        </w:rPr>
        <w:t xml:space="preserve">Yao Lingliang </w:t>
      </w:r>
      <w:r>
        <w:rPr>
          <w:rFonts w:ascii="Times New Roman" w:hAnsi="Times New Roman" w:cs="Times New Roman"/>
        </w:rPr>
        <w:t xml:space="preserve">(00:35:24): I </w:t>
      </w:r>
      <w:r>
        <w:rPr>
          <w:rFonts w:ascii="Times New Roman" w:hAnsi="Times New Roman" w:cs="Times New Roman"/>
          <w:lang w:eastAsia="zh-CN"/>
        </w:rPr>
        <w:t>use Lazada more</w:t>
      </w:r>
      <w:r>
        <w:rPr>
          <w:rFonts w:ascii="Times New Roman" w:hAnsi="Times New Roman" w:cs="Times New Roman"/>
        </w:rPr>
        <w:t xml:space="preserve">, the equivalent of Taobao in China. </w:t>
      </w:r>
      <w:r>
        <w:rPr>
          <w:rFonts w:ascii="Times New Roman" w:hAnsi="Times New Roman" w:cs="Times New Roman"/>
          <w:lang w:eastAsia="zh-CN"/>
        </w:rPr>
        <w:t xml:space="preserve">I </w:t>
      </w:r>
      <w:r>
        <w:rPr>
          <w:rFonts w:ascii="Times New Roman" w:hAnsi="Times New Roman" w:cs="Times New Roman"/>
        </w:rPr>
        <w:t xml:space="preserve">buy more things on </w:t>
      </w:r>
      <w:r>
        <w:rPr>
          <w:rFonts w:ascii="Times New Roman" w:hAnsi="Times New Roman" w:cs="Times New Roman"/>
          <w:lang w:eastAsia="zh-CN"/>
        </w:rPr>
        <w:t>Lazada</w:t>
      </w:r>
      <w:r>
        <w:rPr>
          <w:rFonts w:ascii="Times New Roman" w:hAnsi="Times New Roman" w:cs="Times New Roman"/>
        </w:rPr>
        <w:t>.</w:t>
      </w:r>
    </w:p>
    <w:p w14:paraId="70E7A21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(00:35:43): </w:t>
      </w:r>
      <w:r>
        <w:rPr>
          <w:rFonts w:ascii="Times New Roman" w:hAnsi="Times New Roman" w:cs="Times New Roman"/>
          <w:lang w:eastAsia="zh-CN"/>
        </w:rPr>
        <w:t xml:space="preserve">Lazada </w:t>
      </w:r>
      <w:r>
        <w:rPr>
          <w:rFonts w:ascii="Times New Roman" w:hAnsi="Times New Roman" w:cs="Times New Roman"/>
        </w:rPr>
        <w:t>right</w:t>
      </w:r>
      <w:r>
        <w:rPr>
          <w:rFonts w:ascii="Times New Roman" w:hAnsi="Times New Roman" w:cs="Times New Roman"/>
          <w:lang w:eastAsia="zh-CN"/>
        </w:rPr>
        <w:t>?</w:t>
      </w:r>
      <w:r>
        <w:rPr>
          <w:rFonts w:ascii="Times New Roman" w:hAnsi="Times New Roman" w:cs="Times New Roman"/>
        </w:rPr>
        <w:t xml:space="preserve"> I usually shop a bit more. Is there any learning software that </w:t>
      </w:r>
      <w:r>
        <w:rPr>
          <w:rFonts w:ascii="Times New Roman" w:hAnsi="Times New Roman" w:cs="Times New Roman"/>
          <w:lang w:eastAsia="zh-CN"/>
        </w:rPr>
        <w:t xml:space="preserve">you </w:t>
      </w:r>
      <w:r>
        <w:rPr>
          <w:rFonts w:ascii="Times New Roman" w:hAnsi="Times New Roman" w:cs="Times New Roman"/>
        </w:rPr>
        <w:t>use more?</w:t>
      </w:r>
    </w:p>
    <w:p w14:paraId="448CC59E">
      <w:pPr>
        <w:jc w:val="both"/>
        <w:rPr>
          <w:rFonts w:ascii="Times New Roman" w:hAnsi="Times New Roman" w:cs="Times New Roman"/>
        </w:rPr>
      </w:pPr>
      <w:r>
        <w:rPr>
          <w:rFonts w:ascii="Times New Roman" w:hAnsi="Times New Roman" w:cs="Times New Roman"/>
          <w:lang w:eastAsia="zh-CN"/>
        </w:rPr>
        <w:t xml:space="preserve">Yao Lingliang </w:t>
      </w:r>
      <w:r>
        <w:rPr>
          <w:rFonts w:ascii="Times New Roman" w:hAnsi="Times New Roman" w:cs="Times New Roman"/>
        </w:rPr>
        <w:t xml:space="preserve">(00:35:51): It's just that sometimes I use </w:t>
      </w:r>
      <w:r>
        <w:rPr>
          <w:rFonts w:ascii="Times New Roman" w:hAnsi="Times New Roman" w:cs="Times New Roman"/>
          <w:lang w:eastAsia="zh-CN"/>
        </w:rPr>
        <w:t xml:space="preserve">Zoom </w:t>
      </w:r>
      <w:r>
        <w:rPr>
          <w:rFonts w:ascii="Times New Roman" w:hAnsi="Times New Roman" w:cs="Times New Roman"/>
        </w:rPr>
        <w:t>meetings for online classes.</w:t>
      </w:r>
    </w:p>
    <w:p w14:paraId="07B5B80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(00:35:58): Do you guys have any recommendations for your favourite learning apps?</w:t>
      </w:r>
    </w:p>
    <w:p w14:paraId="3A905C41">
      <w:pPr>
        <w:jc w:val="both"/>
        <w:rPr>
          <w:rFonts w:ascii="Times New Roman" w:hAnsi="Times New Roman" w:cs="Times New Roman"/>
          <w:lang w:eastAsia="zh-CN"/>
        </w:rPr>
      </w:pPr>
      <w:r>
        <w:rPr>
          <w:rFonts w:ascii="Times New Roman" w:hAnsi="Times New Roman" w:cs="Times New Roman"/>
          <w:lang w:eastAsia="zh-CN"/>
        </w:rPr>
        <w:t xml:space="preserve">Miya </w:t>
      </w:r>
      <w:r>
        <w:rPr>
          <w:rFonts w:ascii="Times New Roman" w:hAnsi="Times New Roman" w:cs="Times New Roman"/>
        </w:rPr>
        <w:t>(00:36:12): There are a lot of instructional videos on YouTube. There's another one that I think everyone should be using:</w:t>
      </w:r>
      <w:r>
        <w:rPr>
          <w:rFonts w:ascii="Times New Roman" w:hAnsi="Times New Roman" w:cs="Times New Roman"/>
          <w:lang w:eastAsia="zh-CN"/>
        </w:rPr>
        <w:t xml:space="preserve"> Chat GPT.</w:t>
      </w:r>
    </w:p>
    <w:p w14:paraId="721CC30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(00:36:47): </w:t>
      </w:r>
      <w:r>
        <w:rPr>
          <w:rFonts w:ascii="Times New Roman" w:hAnsi="Times New Roman" w:cs="Times New Roman"/>
          <w:lang w:eastAsia="zh-CN"/>
        </w:rPr>
        <w:t>Chat GPT.</w:t>
      </w:r>
      <w:r>
        <w:rPr>
          <w:rFonts w:ascii="Times New Roman" w:hAnsi="Times New Roman" w:cs="Times New Roman"/>
        </w:rPr>
        <w:t>4.0 seems to work better. Have you used 4.0? Are you using 4.0 or 3</w:t>
      </w:r>
      <w:r>
        <w:rPr>
          <w:rFonts w:ascii="Times New Roman" w:hAnsi="Times New Roman" w:cs="Times New Roman"/>
          <w:lang w:eastAsia="zh-CN"/>
        </w:rPr>
        <w:t>.</w:t>
      </w:r>
      <w:r>
        <w:rPr>
          <w:rFonts w:ascii="Times New Roman" w:hAnsi="Times New Roman" w:cs="Times New Roman"/>
        </w:rPr>
        <w:t>5?</w:t>
      </w:r>
    </w:p>
    <w:p w14:paraId="61493132">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(00:36:54): I've used </w:t>
      </w:r>
      <w:r>
        <w:rPr>
          <w:rFonts w:ascii="Times New Roman" w:hAnsi="Times New Roman" w:cs="Times New Roman"/>
          <w:lang w:eastAsia="zh-CN"/>
        </w:rPr>
        <w:t xml:space="preserve">Chat GPT.4.0, and </w:t>
      </w:r>
      <w:r>
        <w:rPr>
          <w:rFonts w:ascii="Times New Roman" w:hAnsi="Times New Roman" w:cs="Times New Roman"/>
        </w:rPr>
        <w:t>it can search for some images, but not 3.5. 4.0 can send you the question you want to ask, that screenshot</w:t>
      </w:r>
      <w:r>
        <w:rPr>
          <w:rFonts w:ascii="Times New Roman" w:hAnsi="Times New Roman" w:cs="Times New Roman"/>
          <w:lang w:eastAsia="zh-CN"/>
        </w:rPr>
        <w:t>.</w:t>
      </w:r>
      <w:r>
        <w:rPr>
          <w:rFonts w:ascii="Times New Roman" w:hAnsi="Times New Roman" w:cs="Times New Roman"/>
        </w:rPr>
        <w:t xml:space="preserve"> But AR needs a break. It seems like it can only answer for as long as it wants. I forget that if it's 40 questions or 30 questions, then </w:t>
      </w:r>
      <w:r>
        <w:rPr>
          <w:rFonts w:ascii="Times New Roman" w:hAnsi="Times New Roman" w:cs="Times New Roman"/>
          <w:lang w:eastAsia="zh-CN"/>
        </w:rPr>
        <w:t xml:space="preserve">it </w:t>
      </w:r>
      <w:r>
        <w:rPr>
          <w:rFonts w:ascii="Times New Roman" w:hAnsi="Times New Roman" w:cs="Times New Roman"/>
        </w:rPr>
        <w:t>has to rest.</w:t>
      </w:r>
    </w:p>
    <w:p w14:paraId="36A155D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(00:37:25): 40 questions in three hours, yes, yes, yes.</w:t>
      </w:r>
    </w:p>
    <w:p w14:paraId="508C5BF1">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(00:37:27): Yeah, yeah, is this one?</w:t>
      </w:r>
    </w:p>
    <w:p w14:paraId="01DC346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(00:37:29): It looks like everyone bought it and used it.</w:t>
      </w:r>
    </w:p>
    <w:p w14:paraId="460C7C9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(00:37:36): The next thing I'd like to know is. </w:t>
      </w:r>
      <w:r>
        <w:rPr>
          <w:rFonts w:ascii="Times New Roman" w:hAnsi="Times New Roman" w:cs="Times New Roman"/>
          <w:lang w:eastAsia="zh-CN"/>
        </w:rPr>
        <w:t xml:space="preserve">Miya </w:t>
      </w:r>
      <w:r>
        <w:rPr>
          <w:rFonts w:ascii="Times New Roman" w:hAnsi="Times New Roman" w:cs="Times New Roman"/>
        </w:rPr>
        <w:t xml:space="preserve">said that she uses </w:t>
      </w:r>
      <w:r>
        <w:rPr>
          <w:rFonts w:ascii="Times New Roman" w:hAnsi="Times New Roman" w:cs="Times New Roman"/>
          <w:lang w:eastAsia="zh-CN"/>
        </w:rPr>
        <w:t xml:space="preserve">WhatsApp to </w:t>
      </w:r>
      <w:r>
        <w:rPr>
          <w:rFonts w:ascii="Times New Roman" w:hAnsi="Times New Roman" w:cs="Times New Roman"/>
        </w:rPr>
        <w:t>keep in touch with her teachers at school. How often do you use these social media apps to discuss your studies with your teachers and classmates? For example, how usually, or is it only when there is homework to discuss, but not when there is no homework, and not to talk about the usual aspects of life? Or what?</w:t>
      </w:r>
    </w:p>
    <w:p w14:paraId="1AFA7E49">
      <w:pPr>
        <w:jc w:val="both"/>
        <w:rPr>
          <w:rFonts w:ascii="Times New Roman" w:hAnsi="Times New Roman" w:cs="Times New Roman"/>
          <w:lang w:eastAsia="zh-CN"/>
        </w:rPr>
      </w:pPr>
      <w:r>
        <w:rPr>
          <w:rFonts w:ascii="Times New Roman" w:hAnsi="Times New Roman" w:cs="Times New Roman"/>
          <w:lang w:eastAsia="zh-CN"/>
        </w:rPr>
        <w:t xml:space="preserve">Miya </w:t>
      </w:r>
      <w:r>
        <w:rPr>
          <w:rFonts w:ascii="Times New Roman" w:hAnsi="Times New Roman" w:cs="Times New Roman"/>
        </w:rPr>
        <w:t xml:space="preserve">(00:38:14): I'm more of a sociopath. I'm </w:t>
      </w:r>
      <w:r>
        <w:rPr>
          <w:rFonts w:ascii="Times New Roman" w:hAnsi="Times New Roman" w:cs="Times New Roman"/>
          <w:lang w:eastAsia="zh-CN"/>
        </w:rPr>
        <w:t>a</w:t>
      </w:r>
      <w:r>
        <w:rPr>
          <w:rFonts w:hint="eastAsia" w:ascii="Times New Roman" w:hAnsi="Times New Roman" w:cs="Times New Roman"/>
          <w:lang w:eastAsia="zh-CN"/>
        </w:rPr>
        <w:t>n</w:t>
      </w:r>
      <w:r>
        <w:rPr>
          <w:rFonts w:ascii="Times New Roman" w:hAnsi="Times New Roman" w:cs="Times New Roman"/>
          <w:lang w:eastAsia="zh-CN"/>
        </w:rPr>
        <w:t xml:space="preserve"> </w:t>
      </w:r>
      <w:r>
        <w:rPr>
          <w:rFonts w:hint="eastAsia" w:ascii="Times New Roman" w:hAnsi="Times New Roman" w:cs="Times New Roman"/>
          <w:lang w:eastAsia="zh-CN"/>
        </w:rPr>
        <w:t xml:space="preserve">introverted </w:t>
      </w:r>
      <w:r>
        <w:rPr>
          <w:rFonts w:ascii="Times New Roman" w:hAnsi="Times New Roman" w:cs="Times New Roman"/>
        </w:rPr>
        <w:t>person</w:t>
      </w:r>
      <w:r>
        <w:rPr>
          <w:rFonts w:ascii="Times New Roman" w:hAnsi="Times New Roman" w:cs="Times New Roman"/>
          <w:lang w:eastAsia="zh-CN"/>
        </w:rPr>
        <w:t>.</w:t>
      </w:r>
      <w:r>
        <w:rPr>
          <w:rFonts w:ascii="Times New Roman" w:hAnsi="Times New Roman" w:cs="Times New Roman"/>
        </w:rPr>
        <w:t xml:space="preserve"> I only ask my teachers if I have questions about my homework. Some teachers are great. They'll even come back to you with a reply at 2 am</w:t>
      </w:r>
      <w:r>
        <w:rPr>
          <w:rFonts w:ascii="Times New Roman" w:hAnsi="Times New Roman" w:cs="Times New Roman"/>
          <w:lang w:eastAsia="zh-CN"/>
        </w:rPr>
        <w:t xml:space="preserve">. </w:t>
      </w:r>
      <w:r>
        <w:rPr>
          <w:rFonts w:ascii="Times New Roman" w:hAnsi="Times New Roman" w:cs="Times New Roman"/>
        </w:rPr>
        <w:t>But some teachers are like</w:t>
      </w:r>
      <w:r>
        <w:rPr>
          <w:rFonts w:ascii="Times New Roman" w:hAnsi="Times New Roman" w:cs="Times New Roman"/>
          <w:lang w:eastAsia="zh-CN"/>
        </w:rPr>
        <w:t>, "</w:t>
      </w:r>
      <w:r>
        <w:rPr>
          <w:rFonts w:ascii="Times New Roman" w:hAnsi="Times New Roman" w:cs="Times New Roman"/>
        </w:rPr>
        <w:t>I've already covered this in class. You don't know how to ask your classmates.</w:t>
      </w:r>
      <w:r>
        <w:rPr>
          <w:rFonts w:ascii="Times New Roman" w:hAnsi="Times New Roman" w:cs="Times New Roman"/>
          <w:lang w:eastAsia="zh-CN"/>
        </w:rPr>
        <w:t>"</w:t>
      </w:r>
    </w:p>
    <w:p w14:paraId="4BCD88F3">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(00:38:38): And teachers who reply at 2 am</w:t>
      </w:r>
      <w:r>
        <w:rPr>
          <w:rFonts w:ascii="Times New Roman" w:hAnsi="Times New Roman" w:cs="Times New Roman"/>
          <w:lang w:eastAsia="zh-CN"/>
        </w:rPr>
        <w:t>?</w:t>
      </w:r>
    </w:p>
    <w:p w14:paraId="06F50B08">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(00:38:40): Yeah, it's shocking too.</w:t>
      </w:r>
    </w:p>
    <w:p w14:paraId="1AD5348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(00:38:43): We have a teacher. If you send him a message after class, he will be upset. He </w:t>
      </w:r>
      <w:r>
        <w:rPr>
          <w:rFonts w:ascii="Times New Roman" w:hAnsi="Times New Roman" w:cs="Times New Roman"/>
          <w:lang w:eastAsia="zh-CN"/>
        </w:rPr>
        <w:t xml:space="preserve">used to </w:t>
      </w:r>
      <w:r>
        <w:rPr>
          <w:rFonts w:ascii="Times New Roman" w:hAnsi="Times New Roman" w:cs="Times New Roman"/>
        </w:rPr>
        <w:t>say in class that after 5 pm</w:t>
      </w:r>
      <w:r>
        <w:rPr>
          <w:rFonts w:ascii="Times New Roman" w:hAnsi="Times New Roman" w:cs="Times New Roman"/>
          <w:lang w:eastAsia="zh-CN"/>
        </w:rPr>
        <w:t xml:space="preserve"> and the weekend, </w:t>
      </w:r>
      <w:r>
        <w:rPr>
          <w:rFonts w:ascii="Times New Roman" w:hAnsi="Times New Roman" w:cs="Times New Roman"/>
        </w:rPr>
        <w:t xml:space="preserve">don't send him a message, </w:t>
      </w:r>
      <w:r>
        <w:rPr>
          <w:rFonts w:ascii="Times New Roman" w:hAnsi="Times New Roman" w:cs="Times New Roman"/>
          <w:lang w:eastAsia="zh-CN"/>
        </w:rPr>
        <w:t xml:space="preserve">it will </w:t>
      </w:r>
      <w:r>
        <w:rPr>
          <w:rFonts w:ascii="Times New Roman" w:hAnsi="Times New Roman" w:cs="Times New Roman"/>
        </w:rPr>
        <w:t xml:space="preserve">affect </w:t>
      </w:r>
      <w:r>
        <w:rPr>
          <w:rFonts w:ascii="Times New Roman" w:hAnsi="Times New Roman" w:cs="Times New Roman"/>
          <w:lang w:eastAsia="zh-CN"/>
        </w:rPr>
        <w:t xml:space="preserve">his </w:t>
      </w:r>
      <w:r>
        <w:rPr>
          <w:rFonts w:ascii="Times New Roman" w:hAnsi="Times New Roman" w:cs="Times New Roman"/>
        </w:rPr>
        <w:t xml:space="preserve">rest, so I think </w:t>
      </w:r>
      <w:r>
        <w:rPr>
          <w:rFonts w:ascii="Times New Roman" w:hAnsi="Times New Roman" w:cs="Times New Roman"/>
          <w:lang w:eastAsia="zh-CN"/>
        </w:rPr>
        <w:t>this communication with the teacher's time problem</w:t>
      </w:r>
      <w:r>
        <w:rPr>
          <w:rFonts w:ascii="Times New Roman" w:hAnsi="Times New Roman" w:cs="Times New Roman"/>
        </w:rPr>
        <w:t xml:space="preserve"> is really not the same as our country.</w:t>
      </w:r>
    </w:p>
    <w:p w14:paraId="03F266E9">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(00:39:05): </w:t>
      </w:r>
      <w:r>
        <w:rPr>
          <w:rFonts w:ascii="Times New Roman" w:hAnsi="Times New Roman" w:cs="Times New Roman"/>
          <w:lang w:eastAsia="zh-CN"/>
        </w:rPr>
        <w:t xml:space="preserve">This varies from person to person. </w:t>
      </w:r>
      <w:r>
        <w:rPr>
          <w:rFonts w:ascii="Times New Roman" w:hAnsi="Times New Roman" w:cs="Times New Roman"/>
        </w:rPr>
        <w:t xml:space="preserve">The teacher I just mentioned will ask us </w:t>
      </w:r>
      <w:r>
        <w:rPr>
          <w:rFonts w:ascii="Times New Roman" w:hAnsi="Times New Roman" w:cs="Times New Roman"/>
          <w:lang w:eastAsia="zh-CN"/>
        </w:rPr>
        <w:t xml:space="preserve">if </w:t>
      </w:r>
      <w:r>
        <w:rPr>
          <w:rFonts w:ascii="Times New Roman" w:hAnsi="Times New Roman" w:cs="Times New Roman"/>
        </w:rPr>
        <w:t xml:space="preserve">we have understood during class. Still, </w:t>
      </w:r>
      <w:r>
        <w:rPr>
          <w:rFonts w:ascii="Times New Roman" w:hAnsi="Times New Roman" w:cs="Times New Roman"/>
          <w:lang w:eastAsia="zh-CN"/>
        </w:rPr>
        <w:t xml:space="preserve">usually, </w:t>
      </w:r>
      <w:r>
        <w:rPr>
          <w:rFonts w:ascii="Times New Roman" w:hAnsi="Times New Roman" w:cs="Times New Roman"/>
        </w:rPr>
        <w:t xml:space="preserve">no </w:t>
      </w:r>
      <w:r>
        <w:rPr>
          <w:rFonts w:ascii="Times New Roman" w:hAnsi="Times New Roman" w:cs="Times New Roman"/>
          <w:lang w:eastAsia="zh-CN"/>
        </w:rPr>
        <w:t xml:space="preserve">one will ask the teacher to </w:t>
      </w:r>
      <w:r>
        <w:rPr>
          <w:rFonts w:ascii="Times New Roman" w:hAnsi="Times New Roman" w:cs="Times New Roman"/>
        </w:rPr>
        <w:t xml:space="preserve">repeat the lesson, so we may be more </w:t>
      </w:r>
      <w:r>
        <w:rPr>
          <w:rFonts w:ascii="Times New Roman" w:hAnsi="Times New Roman" w:cs="Times New Roman"/>
          <w:lang w:eastAsia="zh-CN"/>
        </w:rPr>
        <w:t xml:space="preserve">social and </w:t>
      </w:r>
      <w:r>
        <w:rPr>
          <w:rFonts w:ascii="Times New Roman" w:hAnsi="Times New Roman" w:cs="Times New Roman"/>
        </w:rPr>
        <w:t>embarrassed to talk about it</w:t>
      </w:r>
      <w:r>
        <w:rPr>
          <w:rFonts w:ascii="Times New Roman" w:hAnsi="Times New Roman" w:cs="Times New Roman"/>
          <w:lang w:eastAsia="zh-CN"/>
        </w:rPr>
        <w:t xml:space="preserve">. But if </w:t>
      </w:r>
      <w:r>
        <w:rPr>
          <w:rFonts w:ascii="Times New Roman" w:hAnsi="Times New Roman" w:cs="Times New Roman"/>
        </w:rPr>
        <w:t xml:space="preserve">you </w:t>
      </w:r>
      <w:r>
        <w:rPr>
          <w:rFonts w:ascii="Times New Roman" w:hAnsi="Times New Roman" w:cs="Times New Roman"/>
          <w:lang w:eastAsia="zh-CN"/>
        </w:rPr>
        <w:t xml:space="preserve">ask him </w:t>
      </w:r>
      <w:r>
        <w:rPr>
          <w:rFonts w:ascii="Times New Roman" w:hAnsi="Times New Roman" w:cs="Times New Roman"/>
        </w:rPr>
        <w:t>after class, he won't want to talk to you</w:t>
      </w:r>
      <w:r>
        <w:rPr>
          <w:rFonts w:ascii="Times New Roman" w:hAnsi="Times New Roman" w:cs="Times New Roman"/>
          <w:lang w:eastAsia="zh-CN"/>
        </w:rPr>
        <w:t xml:space="preserve">. </w:t>
      </w:r>
      <w:r>
        <w:rPr>
          <w:rFonts w:ascii="Times New Roman" w:hAnsi="Times New Roman" w:cs="Times New Roman"/>
        </w:rPr>
        <w:t xml:space="preserve">That's why </w:t>
      </w:r>
      <w:r>
        <w:rPr>
          <w:rFonts w:ascii="Times New Roman" w:hAnsi="Times New Roman" w:cs="Times New Roman"/>
          <w:lang w:eastAsia="zh-CN"/>
        </w:rPr>
        <w:t xml:space="preserve">if I </w:t>
      </w:r>
      <w:r>
        <w:rPr>
          <w:rFonts w:ascii="Times New Roman" w:hAnsi="Times New Roman" w:cs="Times New Roman"/>
        </w:rPr>
        <w:t xml:space="preserve">have a question </w:t>
      </w:r>
      <w:r>
        <w:rPr>
          <w:rFonts w:ascii="Times New Roman" w:hAnsi="Times New Roman" w:cs="Times New Roman"/>
          <w:lang w:eastAsia="zh-CN"/>
        </w:rPr>
        <w:t>in class</w:t>
      </w:r>
      <w:r>
        <w:rPr>
          <w:rFonts w:ascii="Times New Roman" w:hAnsi="Times New Roman" w:cs="Times New Roman"/>
        </w:rPr>
        <w:t xml:space="preserve">, it's best to ask </w:t>
      </w:r>
      <w:r>
        <w:rPr>
          <w:rFonts w:ascii="Times New Roman" w:hAnsi="Times New Roman" w:cs="Times New Roman"/>
          <w:lang w:eastAsia="zh-CN"/>
        </w:rPr>
        <w:t xml:space="preserve">the teacher during </w:t>
      </w:r>
      <w:r>
        <w:rPr>
          <w:rFonts w:ascii="Times New Roman" w:hAnsi="Times New Roman" w:cs="Times New Roman"/>
        </w:rPr>
        <w:t>class b</w:t>
      </w:r>
      <w:r>
        <w:rPr>
          <w:rFonts w:ascii="Times New Roman" w:hAnsi="Times New Roman" w:cs="Times New Roman"/>
          <w:lang w:eastAsia="zh-CN"/>
        </w:rPr>
        <w:t>ecause most teachers are unwilling to spend their break time answering</w:t>
      </w:r>
      <w:r>
        <w:rPr>
          <w:rFonts w:ascii="Times New Roman" w:hAnsi="Times New Roman" w:cs="Times New Roman"/>
        </w:rPr>
        <w:t xml:space="preserve"> your </w:t>
      </w:r>
      <w:r>
        <w:rPr>
          <w:rFonts w:ascii="Times New Roman" w:hAnsi="Times New Roman" w:cs="Times New Roman"/>
          <w:lang w:eastAsia="zh-CN"/>
        </w:rPr>
        <w:t>questions</w:t>
      </w:r>
      <w:r>
        <w:rPr>
          <w:rFonts w:ascii="Times New Roman" w:hAnsi="Times New Roman" w:cs="Times New Roman"/>
        </w:rPr>
        <w:t>.</w:t>
      </w:r>
    </w:p>
    <w:p w14:paraId="37C45C2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(00:39:48): </w:t>
      </w:r>
      <w:r>
        <w:rPr>
          <w:rFonts w:ascii="Times New Roman" w:hAnsi="Times New Roman" w:cs="Times New Roman"/>
          <w:lang w:eastAsia="zh-CN"/>
        </w:rPr>
        <w:t xml:space="preserve">It does </w:t>
      </w:r>
      <w:r>
        <w:rPr>
          <w:rFonts w:ascii="Times New Roman" w:hAnsi="Times New Roman" w:cs="Times New Roman"/>
        </w:rPr>
        <w:t>vary from person to person! Like Han Yu, you are at UCSI</w:t>
      </w:r>
      <w:r>
        <w:rPr>
          <w:rFonts w:ascii="Times New Roman" w:hAnsi="Times New Roman" w:cs="Times New Roman"/>
          <w:lang w:eastAsia="zh-CN"/>
        </w:rPr>
        <w:t>. You just mentioned that the teachers are very good in class, often squatting down, pointing out keywords, and explaining things</w:t>
      </w:r>
      <w:r>
        <w:rPr>
          <w:rFonts w:ascii="Times New Roman" w:hAnsi="Times New Roman" w:cs="Times New Roman"/>
        </w:rPr>
        <w:t xml:space="preserve"> </w:t>
      </w:r>
      <w:r>
        <w:rPr>
          <w:rFonts w:ascii="Times New Roman" w:hAnsi="Times New Roman" w:cs="Times New Roman"/>
          <w:lang w:eastAsia="zh-CN"/>
        </w:rPr>
        <w:t>in</w:t>
      </w:r>
      <w:r>
        <w:rPr>
          <w:rFonts w:ascii="Times New Roman" w:hAnsi="Times New Roman" w:cs="Times New Roman"/>
        </w:rPr>
        <w:t xml:space="preserve"> detail</w:t>
      </w:r>
      <w:r>
        <w:rPr>
          <w:rFonts w:ascii="Times New Roman" w:hAnsi="Times New Roman" w:cs="Times New Roman"/>
          <w:lang w:eastAsia="zh-CN"/>
        </w:rPr>
        <w:t xml:space="preserve">. </w:t>
      </w:r>
      <w:r>
        <w:rPr>
          <w:rFonts w:ascii="Times New Roman" w:hAnsi="Times New Roman" w:cs="Times New Roman"/>
        </w:rPr>
        <w:t xml:space="preserve">Have you ever asked </w:t>
      </w:r>
      <w:r>
        <w:rPr>
          <w:rFonts w:ascii="Times New Roman" w:hAnsi="Times New Roman" w:cs="Times New Roman"/>
          <w:lang w:eastAsia="zh-CN"/>
        </w:rPr>
        <w:t xml:space="preserve">your teachers questions </w:t>
      </w:r>
      <w:r>
        <w:rPr>
          <w:rFonts w:ascii="Times New Roman" w:hAnsi="Times New Roman" w:cs="Times New Roman"/>
        </w:rPr>
        <w:t>through social media after class?</w:t>
      </w:r>
    </w:p>
    <w:p w14:paraId="5EC94BD4">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(00:40:14): So far, I've only seen one student email his teacher in the middle of the night</w:t>
      </w:r>
      <w:r>
        <w:rPr>
          <w:rFonts w:ascii="Times New Roman" w:hAnsi="Times New Roman" w:cs="Times New Roman"/>
          <w:lang w:eastAsia="zh-CN"/>
        </w:rPr>
        <w:t xml:space="preserve">, and </w:t>
      </w:r>
      <w:r>
        <w:rPr>
          <w:rFonts w:ascii="Times New Roman" w:hAnsi="Times New Roman" w:cs="Times New Roman"/>
        </w:rPr>
        <w:t xml:space="preserve">then the teacher </w:t>
      </w:r>
      <w:r>
        <w:rPr>
          <w:rFonts w:ascii="Times New Roman" w:hAnsi="Times New Roman" w:cs="Times New Roman"/>
          <w:lang w:eastAsia="zh-CN"/>
        </w:rPr>
        <w:t xml:space="preserve">would </w:t>
      </w:r>
      <w:r>
        <w:rPr>
          <w:rFonts w:ascii="Times New Roman" w:hAnsi="Times New Roman" w:cs="Times New Roman"/>
        </w:rPr>
        <w:t xml:space="preserve">answer his </w:t>
      </w:r>
      <w:r>
        <w:rPr>
          <w:rFonts w:ascii="Times New Roman" w:hAnsi="Times New Roman" w:cs="Times New Roman"/>
          <w:lang w:eastAsia="zh-CN"/>
        </w:rPr>
        <w:t xml:space="preserve">email </w:t>
      </w:r>
      <w:r>
        <w:rPr>
          <w:rFonts w:ascii="Times New Roman" w:hAnsi="Times New Roman" w:cs="Times New Roman"/>
        </w:rPr>
        <w:t>the next day</w:t>
      </w:r>
      <w:r>
        <w:rPr>
          <w:rFonts w:ascii="Times New Roman" w:hAnsi="Times New Roman" w:cs="Times New Roman"/>
          <w:lang w:eastAsia="zh-CN"/>
        </w:rPr>
        <w:t xml:space="preserve">. And </w:t>
      </w:r>
      <w:r>
        <w:rPr>
          <w:rFonts w:ascii="Times New Roman" w:hAnsi="Times New Roman" w:cs="Times New Roman"/>
        </w:rPr>
        <w:t xml:space="preserve">most of </w:t>
      </w:r>
      <w:r>
        <w:rPr>
          <w:rFonts w:ascii="Times New Roman" w:hAnsi="Times New Roman" w:cs="Times New Roman"/>
          <w:lang w:eastAsia="zh-CN"/>
        </w:rPr>
        <w:t xml:space="preserve">us </w:t>
      </w:r>
      <w:r>
        <w:rPr>
          <w:rFonts w:ascii="Times New Roman" w:hAnsi="Times New Roman" w:cs="Times New Roman"/>
        </w:rPr>
        <w:t>ask our teachers when the holidays are</w:t>
      </w:r>
      <w:r>
        <w:rPr>
          <w:rFonts w:ascii="Times New Roman" w:hAnsi="Times New Roman" w:cs="Times New Roman"/>
          <w:lang w:eastAsia="zh-CN"/>
        </w:rPr>
        <w:t xml:space="preserve"> because </w:t>
      </w:r>
      <w:r>
        <w:rPr>
          <w:rFonts w:ascii="Times New Roman" w:hAnsi="Times New Roman" w:cs="Times New Roman"/>
        </w:rPr>
        <w:t xml:space="preserve">we can't figure out when they are. </w:t>
      </w:r>
      <w:r>
        <w:rPr>
          <w:rFonts w:ascii="Times New Roman" w:hAnsi="Times New Roman" w:cs="Times New Roman"/>
          <w:lang w:eastAsia="zh-CN"/>
        </w:rPr>
        <w:t>If I have a question, I usually</w:t>
      </w:r>
      <w:r>
        <w:rPr>
          <w:rFonts w:ascii="Times New Roman" w:hAnsi="Times New Roman" w:cs="Times New Roman"/>
        </w:rPr>
        <w:t xml:space="preserve"> go to his office </w:t>
      </w:r>
      <w:r>
        <w:rPr>
          <w:rFonts w:ascii="Times New Roman" w:hAnsi="Times New Roman" w:cs="Times New Roman"/>
          <w:lang w:eastAsia="zh-CN"/>
        </w:rPr>
        <w:t>and see him</w:t>
      </w:r>
      <w:r>
        <w:rPr>
          <w:rFonts w:ascii="Times New Roman" w:hAnsi="Times New Roman" w:cs="Times New Roman"/>
        </w:rPr>
        <w:t>.</w:t>
      </w:r>
    </w:p>
    <w:p w14:paraId="326BB364">
      <w:pPr>
        <w:jc w:val="both"/>
        <w:rPr>
          <w:rFonts w:hint="eastAsia"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(00:40:41): Do you have to make an appointment? Or do you have questions and want to go to their office?</w:t>
      </w:r>
    </w:p>
    <w:p w14:paraId="2E12ACCE">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(00:40:46): The Teacher said you have to make an appointment, but we usually go straight.</w:t>
      </w:r>
    </w:p>
    <w:p w14:paraId="66B4427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(00:40:52): He's not going to be upset, is he?</w:t>
      </w:r>
    </w:p>
    <w:p w14:paraId="7D6AC54B">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(00:40:54): We can't tell if we're upset, </w:t>
      </w:r>
      <w:r>
        <w:rPr>
          <w:rFonts w:ascii="Times New Roman" w:hAnsi="Times New Roman" w:cs="Times New Roman"/>
          <w:lang w:eastAsia="zh-CN"/>
        </w:rPr>
        <w:t xml:space="preserve">and </w:t>
      </w:r>
      <w:r>
        <w:rPr>
          <w:rFonts w:ascii="Times New Roman" w:hAnsi="Times New Roman" w:cs="Times New Roman"/>
        </w:rPr>
        <w:t>if the door is open, we're in, right?</w:t>
      </w:r>
    </w:p>
    <w:p w14:paraId="4BB1AA2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(00:41:02): a student </w:t>
      </w:r>
      <w:r>
        <w:rPr>
          <w:rFonts w:ascii="Times New Roman" w:hAnsi="Times New Roman" w:cs="Times New Roman"/>
          <w:lang w:eastAsia="zh-CN"/>
        </w:rPr>
        <w:t xml:space="preserve">told me that once she went to the office to meet her </w:t>
      </w:r>
      <w:r>
        <w:rPr>
          <w:rFonts w:ascii="Times New Roman" w:hAnsi="Times New Roman" w:cs="Times New Roman"/>
        </w:rPr>
        <w:t xml:space="preserve">tutor </w:t>
      </w:r>
      <w:r>
        <w:rPr>
          <w:rFonts w:ascii="Times New Roman" w:hAnsi="Times New Roman" w:cs="Times New Roman"/>
          <w:lang w:eastAsia="zh-CN"/>
        </w:rPr>
        <w:t xml:space="preserve">because she hadn't </w:t>
      </w:r>
      <w:r>
        <w:rPr>
          <w:rFonts w:ascii="Times New Roman" w:hAnsi="Times New Roman" w:cs="Times New Roman"/>
        </w:rPr>
        <w:t xml:space="preserve">made an appointment </w:t>
      </w:r>
      <w:r>
        <w:rPr>
          <w:rFonts w:ascii="Times New Roman" w:hAnsi="Times New Roman" w:cs="Times New Roman"/>
          <w:lang w:eastAsia="zh-CN"/>
        </w:rPr>
        <w:t>in advance</w:t>
      </w:r>
      <w:r>
        <w:rPr>
          <w:rFonts w:ascii="Times New Roman" w:hAnsi="Times New Roman" w:cs="Times New Roman"/>
        </w:rPr>
        <w:t>, the teacher just said go out</w:t>
      </w:r>
      <w:r>
        <w:rPr>
          <w:rFonts w:ascii="Times New Roman" w:hAnsi="Times New Roman" w:cs="Times New Roman"/>
          <w:lang w:eastAsia="zh-CN"/>
        </w:rPr>
        <w:t>, please.</w:t>
      </w:r>
    </w:p>
    <w:p w14:paraId="74E7DD25">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(00:41:23): Maybe every teacher has a little personality!</w:t>
      </w:r>
    </w:p>
    <w:p w14:paraId="25EDBF1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(00:41:29): Anyway, it's just quite nice where you guys are, so if you have something, you go straight there.</w:t>
      </w:r>
    </w:p>
    <w:p w14:paraId="5D625F8B">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(00:41:32): Yeah, all straight through.</w:t>
      </w:r>
    </w:p>
    <w:p w14:paraId="32D055C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(00:41:36): Harrison</w:t>
      </w:r>
      <w:r>
        <w:rPr>
          <w:rFonts w:ascii="Times New Roman" w:hAnsi="Times New Roman" w:cs="Times New Roman"/>
          <w:lang w:eastAsia="zh-CN"/>
        </w:rPr>
        <w:t xml:space="preserve">, is it </w:t>
      </w:r>
      <w:r>
        <w:rPr>
          <w:rFonts w:ascii="Times New Roman" w:hAnsi="Times New Roman" w:cs="Times New Roman"/>
        </w:rPr>
        <w:t xml:space="preserve">the same with your teachers over there? For </w:t>
      </w:r>
      <w:r>
        <w:rPr>
          <w:rFonts w:ascii="Times New Roman" w:hAnsi="Times New Roman" w:cs="Times New Roman"/>
          <w:lang w:eastAsia="zh-CN"/>
        </w:rPr>
        <w:t xml:space="preserve">example, if </w:t>
      </w:r>
      <w:r>
        <w:rPr>
          <w:rFonts w:ascii="Times New Roman" w:hAnsi="Times New Roman" w:cs="Times New Roman"/>
        </w:rPr>
        <w:t xml:space="preserve">you approach him after the lesson </w:t>
      </w:r>
      <w:r>
        <w:rPr>
          <w:rFonts w:ascii="Times New Roman" w:hAnsi="Times New Roman" w:cs="Times New Roman"/>
          <w:lang w:eastAsia="zh-CN"/>
        </w:rPr>
        <w:t xml:space="preserve">via </w:t>
      </w:r>
      <w:r>
        <w:rPr>
          <w:rFonts w:ascii="Times New Roman" w:hAnsi="Times New Roman" w:cs="Times New Roman"/>
        </w:rPr>
        <w:t xml:space="preserve">social media or </w:t>
      </w:r>
      <w:r>
        <w:rPr>
          <w:rFonts w:ascii="Times New Roman" w:hAnsi="Times New Roman" w:cs="Times New Roman"/>
          <w:lang w:eastAsia="zh-CN"/>
        </w:rPr>
        <w:t xml:space="preserve">directly </w:t>
      </w:r>
      <w:r>
        <w:rPr>
          <w:rFonts w:ascii="Times New Roman" w:hAnsi="Times New Roman" w:cs="Times New Roman"/>
        </w:rPr>
        <w:t xml:space="preserve">offline </w:t>
      </w:r>
      <w:r>
        <w:rPr>
          <w:rFonts w:ascii="Times New Roman" w:hAnsi="Times New Roman" w:cs="Times New Roman"/>
          <w:lang w:eastAsia="zh-CN"/>
        </w:rPr>
        <w:t>without an appointment</w:t>
      </w:r>
      <w:r>
        <w:rPr>
          <w:rFonts w:ascii="Times New Roman" w:hAnsi="Times New Roman" w:cs="Times New Roman"/>
        </w:rPr>
        <w:t>, does it create a distraction for him?</w:t>
      </w:r>
    </w:p>
    <w:p w14:paraId="3AC86193">
      <w:pPr>
        <w:jc w:val="both"/>
        <w:rPr>
          <w:rFonts w:ascii="Times New Roman" w:hAnsi="Times New Roman" w:cs="Times New Roman"/>
        </w:rPr>
      </w:pPr>
      <w:r>
        <w:rPr>
          <w:rFonts w:ascii="Times New Roman" w:hAnsi="Times New Roman" w:cs="Times New Roman"/>
        </w:rPr>
        <w:t>Harrison (00:41:47): Some teachers</w:t>
      </w:r>
      <w:r>
        <w:rPr>
          <w:rFonts w:ascii="Times New Roman" w:hAnsi="Times New Roman" w:cs="Times New Roman"/>
          <w:lang w:eastAsia="zh-CN"/>
        </w:rPr>
        <w:t xml:space="preserve"> can be a </w:t>
      </w:r>
      <w:r>
        <w:rPr>
          <w:rFonts w:ascii="Times New Roman" w:hAnsi="Times New Roman" w:cs="Times New Roman"/>
        </w:rPr>
        <w:t xml:space="preserve">problem. For example, I had an instructor last semester who </w:t>
      </w:r>
      <w:r>
        <w:rPr>
          <w:rFonts w:ascii="Times New Roman" w:hAnsi="Times New Roman" w:cs="Times New Roman"/>
          <w:lang w:eastAsia="zh-CN"/>
        </w:rPr>
        <w:t xml:space="preserve">was taking a </w:t>
      </w:r>
      <w:r>
        <w:rPr>
          <w:rFonts w:ascii="Times New Roman" w:hAnsi="Times New Roman" w:cs="Times New Roman"/>
        </w:rPr>
        <w:t xml:space="preserve">business law </w:t>
      </w:r>
      <w:r>
        <w:rPr>
          <w:rFonts w:ascii="Times New Roman" w:hAnsi="Times New Roman" w:cs="Times New Roman"/>
          <w:lang w:eastAsia="zh-CN"/>
        </w:rPr>
        <w:t>course</w:t>
      </w:r>
      <w:r>
        <w:rPr>
          <w:rFonts w:ascii="Times New Roman" w:hAnsi="Times New Roman" w:cs="Times New Roman"/>
        </w:rPr>
        <w:t xml:space="preserve">. He was more serious, and he </w:t>
      </w:r>
      <w:r>
        <w:rPr>
          <w:rFonts w:ascii="Times New Roman" w:hAnsi="Times New Roman" w:cs="Times New Roman"/>
          <w:lang w:eastAsia="zh-CN"/>
        </w:rPr>
        <w:t xml:space="preserve">usually </w:t>
      </w:r>
      <w:r>
        <w:rPr>
          <w:rFonts w:ascii="Times New Roman" w:hAnsi="Times New Roman" w:cs="Times New Roman"/>
        </w:rPr>
        <w:t xml:space="preserve">didn't bother with those </w:t>
      </w:r>
      <w:r>
        <w:rPr>
          <w:rFonts w:ascii="Times New Roman" w:hAnsi="Times New Roman" w:cs="Times New Roman"/>
          <w:lang w:eastAsia="zh-CN"/>
        </w:rPr>
        <w:t xml:space="preserve">things </w:t>
      </w:r>
      <w:r>
        <w:rPr>
          <w:rFonts w:ascii="Times New Roman" w:hAnsi="Times New Roman" w:cs="Times New Roman"/>
        </w:rPr>
        <w:t xml:space="preserve">when he was off work. But some teachers are different. For example, my instructor </w:t>
      </w:r>
      <w:r>
        <w:rPr>
          <w:rFonts w:ascii="Times New Roman" w:hAnsi="Times New Roman" w:cs="Times New Roman"/>
          <w:lang w:eastAsia="zh-CN"/>
        </w:rPr>
        <w:t xml:space="preserve">would just point out </w:t>
      </w:r>
      <w:r>
        <w:rPr>
          <w:rFonts w:ascii="Times New Roman" w:hAnsi="Times New Roman" w:cs="Times New Roman"/>
        </w:rPr>
        <w:t xml:space="preserve">any problems I had, no matter what time it was, and he </w:t>
      </w:r>
      <w:r>
        <w:rPr>
          <w:rFonts w:ascii="Times New Roman" w:hAnsi="Times New Roman" w:cs="Times New Roman"/>
          <w:lang w:eastAsia="zh-CN"/>
        </w:rPr>
        <w:t xml:space="preserve">would </w:t>
      </w:r>
      <w:r>
        <w:rPr>
          <w:rFonts w:ascii="Times New Roman" w:hAnsi="Times New Roman" w:cs="Times New Roman"/>
        </w:rPr>
        <w:t xml:space="preserve">just </w:t>
      </w:r>
      <w:r>
        <w:rPr>
          <w:rFonts w:ascii="Times New Roman" w:hAnsi="Times New Roman" w:cs="Times New Roman"/>
          <w:lang w:eastAsia="zh-CN"/>
        </w:rPr>
        <w:t xml:space="preserve">point them out to </w:t>
      </w:r>
      <w:r>
        <w:rPr>
          <w:rFonts w:ascii="Times New Roman" w:hAnsi="Times New Roman" w:cs="Times New Roman"/>
        </w:rPr>
        <w:t>me and send them to me.</w:t>
      </w:r>
    </w:p>
    <w:p w14:paraId="500480A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(00:42:18): You guys still have mentors in undergrad?</w:t>
      </w:r>
    </w:p>
    <w:p w14:paraId="39B6D261">
      <w:pPr>
        <w:jc w:val="both"/>
        <w:rPr>
          <w:rFonts w:ascii="Times New Roman" w:hAnsi="Times New Roman" w:cs="Times New Roman"/>
          <w:lang w:eastAsia="zh-CN"/>
        </w:rPr>
      </w:pPr>
      <w:r>
        <w:rPr>
          <w:rFonts w:ascii="Times New Roman" w:hAnsi="Times New Roman" w:cs="Times New Roman"/>
        </w:rPr>
        <w:t>Harrison (00:42:21): Don't we have to write that thesis</w:t>
      </w:r>
      <w:r>
        <w:rPr>
          <w:rFonts w:ascii="Times New Roman" w:hAnsi="Times New Roman" w:cs="Times New Roman"/>
          <w:lang w:eastAsia="zh-CN"/>
        </w:rPr>
        <w:t>? So, we start assigning mentors in the second semester of the junior year.</w:t>
      </w:r>
    </w:p>
    <w:p w14:paraId="2315B7C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(00:42:39): </w:t>
      </w:r>
      <w:r>
        <w:rPr>
          <w:rFonts w:ascii="Times New Roman" w:hAnsi="Times New Roman" w:cs="Times New Roman"/>
          <w:lang w:eastAsia="zh-CN"/>
        </w:rPr>
        <w:t xml:space="preserve">So </w:t>
      </w:r>
      <w:r>
        <w:rPr>
          <w:rFonts w:ascii="Times New Roman" w:hAnsi="Times New Roman" w:cs="Times New Roman"/>
        </w:rPr>
        <w:t xml:space="preserve">your thesis </w:t>
      </w:r>
      <w:r>
        <w:rPr>
          <w:rFonts w:ascii="Times New Roman" w:hAnsi="Times New Roman" w:cs="Times New Roman"/>
          <w:lang w:eastAsia="zh-CN"/>
        </w:rPr>
        <w:t xml:space="preserve">advisor </w:t>
      </w:r>
      <w:r>
        <w:rPr>
          <w:rFonts w:ascii="Times New Roman" w:hAnsi="Times New Roman" w:cs="Times New Roman"/>
        </w:rPr>
        <w:t>is one-to-one, one-to-many?</w:t>
      </w:r>
    </w:p>
    <w:p w14:paraId="084F32A6">
      <w:pPr>
        <w:jc w:val="both"/>
        <w:rPr>
          <w:rFonts w:ascii="Times New Roman" w:hAnsi="Times New Roman" w:cs="Times New Roman"/>
        </w:rPr>
      </w:pPr>
      <w:r>
        <w:rPr>
          <w:rFonts w:ascii="Times New Roman" w:hAnsi="Times New Roman" w:cs="Times New Roman"/>
        </w:rPr>
        <w:t xml:space="preserve">Harrison (00:42:45): My supervisor </w:t>
      </w:r>
      <w:r>
        <w:rPr>
          <w:rFonts w:ascii="Times New Roman" w:hAnsi="Times New Roman" w:cs="Times New Roman"/>
          <w:lang w:eastAsia="zh-CN"/>
        </w:rPr>
        <w:t xml:space="preserve">takes a relatively </w:t>
      </w:r>
      <w:r>
        <w:rPr>
          <w:rFonts w:ascii="Times New Roman" w:hAnsi="Times New Roman" w:cs="Times New Roman"/>
        </w:rPr>
        <w:t xml:space="preserve">large number of </w:t>
      </w:r>
      <w:r>
        <w:rPr>
          <w:rFonts w:ascii="Times New Roman" w:hAnsi="Times New Roman" w:cs="Times New Roman"/>
          <w:lang w:eastAsia="zh-CN"/>
        </w:rPr>
        <w:t xml:space="preserve">undergraduate thesis students in a </w:t>
      </w:r>
      <w:r>
        <w:rPr>
          <w:rFonts w:ascii="Times New Roman" w:hAnsi="Times New Roman" w:cs="Times New Roman"/>
        </w:rPr>
        <w:t>pair of eights.</w:t>
      </w:r>
    </w:p>
    <w:p w14:paraId="75EF076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(00:42:55): So that's quite similar to the domestic one to </w:t>
      </w:r>
      <w:r>
        <w:rPr>
          <w:rFonts w:ascii="Times New Roman" w:hAnsi="Times New Roman" w:cs="Times New Roman"/>
          <w:lang w:eastAsia="zh-CN"/>
        </w:rPr>
        <w:t>many</w:t>
      </w:r>
      <w:r>
        <w:rPr>
          <w:rFonts w:ascii="Times New Roman" w:hAnsi="Times New Roman" w:cs="Times New Roman"/>
        </w:rPr>
        <w:t>.</w:t>
      </w:r>
    </w:p>
    <w:p w14:paraId="4103BC84">
      <w:pPr>
        <w:jc w:val="both"/>
        <w:rPr>
          <w:rFonts w:ascii="Times New Roman" w:hAnsi="Times New Roman" w:cs="Times New Roman"/>
        </w:rPr>
      </w:pPr>
      <w:r>
        <w:rPr>
          <w:rFonts w:ascii="Times New Roman" w:hAnsi="Times New Roman" w:cs="Times New Roman"/>
        </w:rPr>
        <w:t xml:space="preserve">Harrison (00:42:58): </w:t>
      </w:r>
      <w:r>
        <w:rPr>
          <w:rFonts w:ascii="Times New Roman" w:hAnsi="Times New Roman" w:cs="Times New Roman"/>
          <w:lang w:eastAsia="zh-CN"/>
        </w:rPr>
        <w:t>Hmm.</w:t>
      </w:r>
    </w:p>
    <w:p w14:paraId="0527CDD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(00:43:00): OK. So, let's move on to the next question about people using social media while studying abroad. What do you think are the biggest advantages </w:t>
      </w:r>
      <w:r>
        <w:rPr>
          <w:rFonts w:ascii="Times New Roman" w:hAnsi="Times New Roman" w:cs="Times New Roman"/>
          <w:lang w:eastAsia="zh-CN"/>
        </w:rPr>
        <w:t xml:space="preserve">and disadvantages </w:t>
      </w:r>
      <w:r>
        <w:rPr>
          <w:rFonts w:ascii="Times New Roman" w:hAnsi="Times New Roman" w:cs="Times New Roman"/>
        </w:rPr>
        <w:t>for your own learning?</w:t>
      </w:r>
    </w:p>
    <w:p w14:paraId="74ACEFD1">
      <w:pPr>
        <w:jc w:val="both"/>
        <w:rPr>
          <w:rFonts w:ascii="Times New Roman" w:hAnsi="Times New Roman" w:cs="Times New Roman"/>
        </w:rPr>
      </w:pPr>
      <w:r>
        <w:rPr>
          <w:rFonts w:ascii="Times New Roman" w:hAnsi="Times New Roman" w:cs="Times New Roman"/>
          <w:lang w:eastAsia="zh-CN"/>
        </w:rPr>
        <w:t>Mavis</w:t>
      </w:r>
      <w:r>
        <w:rPr>
          <w:rFonts w:ascii="Times New Roman" w:hAnsi="Times New Roman" w:cs="Times New Roman"/>
        </w:rPr>
        <w:t>(00:43:45): The good thing about social media is that it's easier to gather information, but the bad thing is that looking at other things while searching for information is a waste of time</w:t>
      </w:r>
      <w:r>
        <w:rPr>
          <w:rFonts w:ascii="Times New Roman" w:hAnsi="Times New Roman" w:cs="Times New Roman"/>
          <w:lang w:eastAsia="zh-CN"/>
        </w:rPr>
        <w:t xml:space="preserve">. </w:t>
      </w:r>
      <w:r>
        <w:rPr>
          <w:rFonts w:ascii="Times New Roman" w:hAnsi="Times New Roman" w:cs="Times New Roman"/>
        </w:rPr>
        <w:t xml:space="preserve">If you </w:t>
      </w:r>
      <w:r>
        <w:rPr>
          <w:rFonts w:ascii="Times New Roman" w:hAnsi="Times New Roman" w:cs="Times New Roman"/>
          <w:lang w:eastAsia="zh-CN"/>
        </w:rPr>
        <w:t xml:space="preserve">use </w:t>
      </w:r>
      <w:r>
        <w:rPr>
          <w:rFonts w:ascii="Times New Roman" w:hAnsi="Times New Roman" w:cs="Times New Roman"/>
        </w:rPr>
        <w:t>Chat GPT</w:t>
      </w:r>
      <w:r>
        <w:rPr>
          <w:rFonts w:ascii="Times New Roman" w:hAnsi="Times New Roman" w:cs="Times New Roman"/>
          <w:lang w:eastAsia="zh-CN"/>
        </w:rPr>
        <w:t xml:space="preserve">, the good thing is that </w:t>
      </w:r>
      <w:r>
        <w:rPr>
          <w:rFonts w:ascii="Times New Roman" w:hAnsi="Times New Roman" w:cs="Times New Roman"/>
        </w:rPr>
        <w:t xml:space="preserve">it improves the efficiency </w:t>
      </w:r>
      <w:r>
        <w:rPr>
          <w:rFonts w:ascii="Times New Roman" w:hAnsi="Times New Roman" w:cs="Times New Roman"/>
          <w:lang w:eastAsia="zh-CN"/>
        </w:rPr>
        <w:t xml:space="preserve">of studying and writing assignments. Still, the bad thing is that </w:t>
      </w:r>
      <w:r>
        <w:rPr>
          <w:rFonts w:ascii="Times New Roman" w:hAnsi="Times New Roman" w:cs="Times New Roman"/>
        </w:rPr>
        <w:t xml:space="preserve">you become lazy, </w:t>
      </w:r>
      <w:r>
        <w:rPr>
          <w:rFonts w:ascii="Times New Roman" w:hAnsi="Times New Roman" w:cs="Times New Roman"/>
          <w:lang w:eastAsia="zh-CN"/>
        </w:rPr>
        <w:t xml:space="preserve">don't want to think independently, and </w:t>
      </w:r>
      <w:r>
        <w:rPr>
          <w:rFonts w:ascii="Times New Roman" w:hAnsi="Times New Roman" w:cs="Times New Roman"/>
        </w:rPr>
        <w:t xml:space="preserve">want to use </w:t>
      </w:r>
      <w:r>
        <w:rPr>
          <w:rFonts w:ascii="Times New Roman" w:hAnsi="Times New Roman" w:cs="Times New Roman"/>
          <w:lang w:eastAsia="zh-CN"/>
        </w:rPr>
        <w:t xml:space="preserve">Chat GPT to </w:t>
      </w:r>
      <w:r>
        <w:rPr>
          <w:rFonts w:ascii="Times New Roman" w:hAnsi="Times New Roman" w:cs="Times New Roman"/>
        </w:rPr>
        <w:t>write all the assignments</w:t>
      </w:r>
      <w:r>
        <w:rPr>
          <w:rFonts w:ascii="Times New Roman" w:hAnsi="Times New Roman" w:cs="Times New Roman"/>
          <w:lang w:eastAsia="zh-CN"/>
        </w:rPr>
        <w:t xml:space="preserve">. </w:t>
      </w:r>
      <w:r>
        <w:rPr>
          <w:rFonts w:ascii="Times New Roman" w:hAnsi="Times New Roman" w:cs="Times New Roman"/>
        </w:rPr>
        <w:t xml:space="preserve">Or when </w:t>
      </w:r>
      <w:r>
        <w:rPr>
          <w:rFonts w:ascii="Times New Roman" w:hAnsi="Times New Roman" w:cs="Times New Roman"/>
          <w:lang w:eastAsia="zh-CN"/>
        </w:rPr>
        <w:t xml:space="preserve">you come across </w:t>
      </w:r>
      <w:r>
        <w:rPr>
          <w:rFonts w:ascii="Times New Roman" w:hAnsi="Times New Roman" w:cs="Times New Roman"/>
        </w:rPr>
        <w:t xml:space="preserve">some papers that </w:t>
      </w:r>
      <w:r>
        <w:rPr>
          <w:rFonts w:ascii="Times New Roman" w:hAnsi="Times New Roman" w:cs="Times New Roman"/>
          <w:lang w:eastAsia="zh-CN"/>
        </w:rPr>
        <w:t xml:space="preserve">cannot be </w:t>
      </w:r>
      <w:r>
        <w:rPr>
          <w:rFonts w:ascii="Times New Roman" w:hAnsi="Times New Roman" w:cs="Times New Roman"/>
        </w:rPr>
        <w:t>written in Chat GPT</w:t>
      </w:r>
      <w:r>
        <w:rPr>
          <w:rFonts w:ascii="Times New Roman" w:hAnsi="Times New Roman" w:cs="Times New Roman"/>
          <w:lang w:eastAsia="zh-CN"/>
        </w:rPr>
        <w:t xml:space="preserve">, </w:t>
      </w:r>
      <w:r>
        <w:rPr>
          <w:rFonts w:ascii="Times New Roman" w:hAnsi="Times New Roman" w:cs="Times New Roman"/>
        </w:rPr>
        <w:t>you will find it hard to write them.</w:t>
      </w:r>
    </w:p>
    <w:p w14:paraId="722025B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(00:44:31): Han Yu, you just said you use a lot of GPTs</w:t>
      </w:r>
      <w:r>
        <w:rPr>
          <w:rFonts w:ascii="Times New Roman" w:hAnsi="Times New Roman" w:cs="Times New Roman"/>
          <w:lang w:eastAsia="zh-CN"/>
        </w:rPr>
        <w:t>. D</w:t>
      </w:r>
      <w:r>
        <w:rPr>
          <w:rFonts w:ascii="Times New Roman" w:hAnsi="Times New Roman" w:cs="Times New Roman"/>
        </w:rPr>
        <w:t>o you have the same problem?</w:t>
      </w:r>
    </w:p>
    <w:p w14:paraId="377E053F">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(00:44:36): On my side, I </w:t>
      </w:r>
      <w:r>
        <w:rPr>
          <w:rFonts w:ascii="Times New Roman" w:hAnsi="Times New Roman" w:cs="Times New Roman"/>
          <w:lang w:eastAsia="zh-CN"/>
        </w:rPr>
        <w:t xml:space="preserve">use </w:t>
      </w:r>
      <w:r>
        <w:rPr>
          <w:rFonts w:ascii="Times New Roman" w:hAnsi="Times New Roman" w:cs="Times New Roman"/>
        </w:rPr>
        <w:t xml:space="preserve">Chat GPT more </w:t>
      </w:r>
      <w:r>
        <w:rPr>
          <w:rFonts w:ascii="Times New Roman" w:hAnsi="Times New Roman" w:cs="Times New Roman"/>
          <w:lang w:eastAsia="zh-CN"/>
        </w:rPr>
        <w:t xml:space="preserve">for </w:t>
      </w:r>
      <w:r>
        <w:rPr>
          <w:rFonts w:ascii="Times New Roman" w:hAnsi="Times New Roman" w:cs="Times New Roman"/>
        </w:rPr>
        <w:t xml:space="preserve">language classes, but the percentage of language classes on my side is tiny, </w:t>
      </w:r>
      <w:r>
        <w:rPr>
          <w:rFonts w:ascii="Times New Roman" w:hAnsi="Times New Roman" w:cs="Times New Roman"/>
          <w:lang w:eastAsia="zh-CN"/>
        </w:rPr>
        <w:t xml:space="preserve">and </w:t>
      </w:r>
      <w:r>
        <w:rPr>
          <w:rFonts w:ascii="Times New Roman" w:hAnsi="Times New Roman" w:cs="Times New Roman"/>
        </w:rPr>
        <w:t xml:space="preserve">we don't have much use for language in science and technology, so I </w:t>
      </w:r>
      <w:r>
        <w:rPr>
          <w:rFonts w:ascii="Times New Roman" w:hAnsi="Times New Roman" w:cs="Times New Roman"/>
          <w:lang w:eastAsia="zh-CN"/>
        </w:rPr>
        <w:t xml:space="preserve">use </w:t>
      </w:r>
      <w:r>
        <w:rPr>
          <w:rFonts w:ascii="Times New Roman" w:hAnsi="Times New Roman" w:cs="Times New Roman"/>
        </w:rPr>
        <w:t xml:space="preserve">Chat GPT to </w:t>
      </w:r>
      <w:r>
        <w:rPr>
          <w:rFonts w:ascii="Times New Roman" w:hAnsi="Times New Roman" w:cs="Times New Roman"/>
          <w:lang w:eastAsia="zh-CN"/>
        </w:rPr>
        <w:t xml:space="preserve">write my assignments and turn </w:t>
      </w:r>
      <w:r>
        <w:rPr>
          <w:rFonts w:ascii="Times New Roman" w:hAnsi="Times New Roman" w:cs="Times New Roman"/>
        </w:rPr>
        <w:t xml:space="preserve">them in. </w:t>
      </w:r>
      <w:r>
        <w:rPr>
          <w:rFonts w:ascii="Times New Roman" w:hAnsi="Times New Roman" w:cs="Times New Roman"/>
          <w:lang w:eastAsia="zh-CN"/>
        </w:rPr>
        <w:t xml:space="preserve">However, when I encountered </w:t>
      </w:r>
      <w:r>
        <w:rPr>
          <w:rFonts w:ascii="Times New Roman" w:hAnsi="Times New Roman" w:cs="Times New Roman"/>
        </w:rPr>
        <w:t xml:space="preserve">problems that I didn't understand </w:t>
      </w:r>
      <w:r>
        <w:rPr>
          <w:rFonts w:ascii="Times New Roman" w:hAnsi="Times New Roman" w:cs="Times New Roman"/>
          <w:lang w:eastAsia="zh-CN"/>
        </w:rPr>
        <w:t xml:space="preserve">in </w:t>
      </w:r>
      <w:r>
        <w:rPr>
          <w:rFonts w:ascii="Times New Roman" w:hAnsi="Times New Roman" w:cs="Times New Roman"/>
        </w:rPr>
        <w:t xml:space="preserve">high maths </w:t>
      </w:r>
      <w:r>
        <w:rPr>
          <w:rFonts w:ascii="Times New Roman" w:hAnsi="Times New Roman" w:cs="Times New Roman"/>
          <w:lang w:eastAsia="zh-CN"/>
        </w:rPr>
        <w:t>at school</w:t>
      </w:r>
      <w:r>
        <w:rPr>
          <w:rFonts w:ascii="Times New Roman" w:hAnsi="Times New Roman" w:cs="Times New Roman"/>
        </w:rPr>
        <w:t xml:space="preserve">, I </w:t>
      </w:r>
      <w:r>
        <w:rPr>
          <w:rFonts w:ascii="Times New Roman" w:hAnsi="Times New Roman" w:cs="Times New Roman"/>
          <w:lang w:eastAsia="zh-CN"/>
        </w:rPr>
        <w:t xml:space="preserve">basically </w:t>
      </w:r>
      <w:r>
        <w:rPr>
          <w:rFonts w:ascii="Times New Roman" w:hAnsi="Times New Roman" w:cs="Times New Roman"/>
        </w:rPr>
        <w:t xml:space="preserve">contacted my </w:t>
      </w:r>
      <w:r>
        <w:rPr>
          <w:rFonts w:ascii="Times New Roman" w:hAnsi="Times New Roman" w:cs="Times New Roman"/>
          <w:lang w:eastAsia="zh-CN"/>
        </w:rPr>
        <w:t xml:space="preserve">friends </w:t>
      </w:r>
      <w:r>
        <w:rPr>
          <w:rFonts w:ascii="Times New Roman" w:hAnsi="Times New Roman" w:cs="Times New Roman"/>
        </w:rPr>
        <w:t xml:space="preserve">at </w:t>
      </w:r>
      <w:r>
        <w:rPr>
          <w:rFonts w:ascii="Times New Roman" w:hAnsi="Times New Roman" w:cs="Times New Roman"/>
          <w:lang w:eastAsia="zh-CN"/>
        </w:rPr>
        <w:t xml:space="preserve">the university </w:t>
      </w:r>
      <w:r>
        <w:rPr>
          <w:rFonts w:ascii="Times New Roman" w:hAnsi="Times New Roman" w:cs="Times New Roman"/>
        </w:rPr>
        <w:t>in my country. Those problems were a piece of cake for them, but I couldn't understand them.</w:t>
      </w:r>
    </w:p>
    <w:p w14:paraId="512E101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(00:45:06): So </w:t>
      </w:r>
      <w:r>
        <w:rPr>
          <w:rFonts w:ascii="Times New Roman" w:hAnsi="Times New Roman" w:cs="Times New Roman"/>
          <w:lang w:eastAsia="zh-CN"/>
        </w:rPr>
        <w:t xml:space="preserve">you generally </w:t>
      </w:r>
      <w:r>
        <w:rPr>
          <w:rFonts w:ascii="Times New Roman" w:hAnsi="Times New Roman" w:cs="Times New Roman"/>
        </w:rPr>
        <w:t>go through social media to find friends to offer help, right?</w:t>
      </w:r>
    </w:p>
    <w:p w14:paraId="7D90DF79">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(00:45:11): Yes.</w:t>
      </w:r>
    </w:p>
    <w:p w14:paraId="58985CE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(00:45:11): That's a great point. Has using social media for the learning </w:t>
      </w:r>
      <w:r>
        <w:rPr>
          <w:rFonts w:ascii="Times New Roman" w:hAnsi="Times New Roman" w:cs="Times New Roman"/>
          <w:lang w:eastAsia="zh-CN"/>
        </w:rPr>
        <w:t xml:space="preserve">process </w:t>
      </w:r>
      <w:r>
        <w:rPr>
          <w:rFonts w:ascii="Times New Roman" w:hAnsi="Times New Roman" w:cs="Times New Roman"/>
        </w:rPr>
        <w:t xml:space="preserve">given you </w:t>
      </w:r>
      <w:r>
        <w:rPr>
          <w:rFonts w:ascii="Times New Roman" w:hAnsi="Times New Roman" w:cs="Times New Roman"/>
          <w:lang w:eastAsia="zh-CN"/>
        </w:rPr>
        <w:t xml:space="preserve">the </w:t>
      </w:r>
      <w:r>
        <w:rPr>
          <w:rFonts w:ascii="Times New Roman" w:hAnsi="Times New Roman" w:cs="Times New Roman"/>
        </w:rPr>
        <w:t>wrong time?</w:t>
      </w:r>
    </w:p>
    <w:p w14:paraId="5E5B293F">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 xml:space="preserve">(00:45:17): </w:t>
      </w:r>
      <w:r>
        <w:rPr>
          <w:rFonts w:ascii="Times New Roman" w:hAnsi="Times New Roman" w:cs="Times New Roman"/>
          <w:lang w:eastAsia="zh-CN"/>
        </w:rPr>
        <w:t xml:space="preserve">Similar to what Mavis just mentioned. When I reach out to my friends on WeChat and ask for help, they </w:t>
      </w:r>
      <w:r>
        <w:rPr>
          <w:rFonts w:ascii="Times New Roman" w:hAnsi="Times New Roman" w:cs="Times New Roman"/>
        </w:rPr>
        <w:t xml:space="preserve">might nag </w:t>
      </w:r>
      <w:r>
        <w:rPr>
          <w:rFonts w:ascii="Times New Roman" w:hAnsi="Times New Roman" w:cs="Times New Roman"/>
          <w:lang w:eastAsia="zh-CN"/>
        </w:rPr>
        <w:t>me</w:t>
      </w:r>
      <w:r>
        <w:rPr>
          <w:rFonts w:ascii="Times New Roman" w:hAnsi="Times New Roman" w:cs="Times New Roman"/>
        </w:rPr>
        <w:t xml:space="preserve"> for five minutes on a question and then </w:t>
      </w:r>
      <w:r>
        <w:rPr>
          <w:rFonts w:ascii="Times New Roman" w:hAnsi="Times New Roman" w:cs="Times New Roman"/>
          <w:lang w:eastAsia="zh-CN"/>
        </w:rPr>
        <w:t>spend the</w:t>
      </w:r>
      <w:r>
        <w:rPr>
          <w:rFonts w:ascii="Times New Roman" w:hAnsi="Times New Roman" w:cs="Times New Roman"/>
        </w:rPr>
        <w:t xml:space="preserve"> remaining 50 minutes making </w:t>
      </w:r>
      <w:r>
        <w:rPr>
          <w:rFonts w:ascii="Times New Roman" w:hAnsi="Times New Roman" w:cs="Times New Roman"/>
          <w:lang w:eastAsia="zh-CN"/>
        </w:rPr>
        <w:t>small talk, like "</w:t>
      </w:r>
      <w:r>
        <w:rPr>
          <w:rFonts w:ascii="Times New Roman" w:hAnsi="Times New Roman" w:cs="Times New Roman"/>
        </w:rPr>
        <w:t xml:space="preserve">What have you </w:t>
      </w:r>
      <w:r>
        <w:rPr>
          <w:rFonts w:ascii="Times New Roman" w:hAnsi="Times New Roman" w:cs="Times New Roman"/>
          <w:lang w:eastAsia="zh-CN"/>
        </w:rPr>
        <w:t xml:space="preserve">been </w:t>
      </w:r>
      <w:r>
        <w:rPr>
          <w:rFonts w:ascii="Times New Roman" w:hAnsi="Times New Roman" w:cs="Times New Roman"/>
        </w:rPr>
        <w:t>eating lately</w:t>
      </w:r>
      <w:r>
        <w:rPr>
          <w:rFonts w:ascii="Times New Roman" w:hAnsi="Times New Roman" w:cs="Times New Roman"/>
          <w:lang w:eastAsia="zh-CN"/>
        </w:rPr>
        <w:t>?</w:t>
      </w:r>
      <w:r>
        <w:rPr>
          <w:rFonts w:ascii="Times New Roman" w:hAnsi="Times New Roman" w:cs="Times New Roman"/>
        </w:rPr>
        <w:t xml:space="preserve"> Where have you been? How </w:t>
      </w:r>
      <w:r>
        <w:rPr>
          <w:rFonts w:ascii="Times New Roman" w:hAnsi="Times New Roman" w:cs="Times New Roman"/>
          <w:lang w:eastAsia="zh-CN"/>
        </w:rPr>
        <w:t>are you doing</w:t>
      </w:r>
      <w:r>
        <w:rPr>
          <w:rFonts w:ascii="Times New Roman" w:hAnsi="Times New Roman" w:cs="Times New Roman"/>
        </w:rPr>
        <w:t>?</w:t>
      </w:r>
    </w:p>
    <w:p w14:paraId="26827D9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(00:45:34): </w:t>
      </w:r>
      <w:r>
        <w:rPr>
          <w:rFonts w:ascii="Times New Roman" w:hAnsi="Times New Roman" w:cs="Times New Roman"/>
          <w:lang w:eastAsia="zh-CN"/>
        </w:rPr>
        <w:t xml:space="preserve">You have most of your time consumed with issues that have nothing to do with your studies. Do you </w:t>
      </w:r>
      <w:r>
        <w:rPr>
          <w:rFonts w:hint="eastAsia" w:ascii="Times New Roman" w:hAnsi="Times New Roman" w:cs="Times New Roman"/>
          <w:lang w:eastAsia="zh-CN"/>
        </w:rPr>
        <w:t>collect?</w:t>
      </w:r>
    </w:p>
    <w:p w14:paraId="11D7C9C8">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(00:45:37): Yes. Yes.</w:t>
      </w:r>
    </w:p>
    <w:p w14:paraId="142BDE09">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(00:45:39): OK. </w:t>
      </w:r>
      <w:r>
        <w:rPr>
          <w:rFonts w:ascii="Times New Roman" w:hAnsi="Times New Roman" w:cs="Times New Roman"/>
          <w:lang w:eastAsia="zh-CN"/>
        </w:rPr>
        <w:t xml:space="preserve">Miya, </w:t>
      </w:r>
      <w:r>
        <w:rPr>
          <w:rFonts w:ascii="Times New Roman" w:hAnsi="Times New Roman" w:cs="Times New Roman"/>
        </w:rPr>
        <w:t>what about you</w:t>
      </w:r>
      <w:r>
        <w:rPr>
          <w:rFonts w:ascii="Times New Roman" w:hAnsi="Times New Roman" w:cs="Times New Roman"/>
          <w:lang w:eastAsia="zh-CN"/>
        </w:rPr>
        <w:t>?</w:t>
      </w:r>
    </w:p>
    <w:p w14:paraId="40F8238D">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(00:45:45): I can relate to what Mavis said</w:t>
      </w:r>
      <w:r>
        <w:rPr>
          <w:rFonts w:ascii="Times New Roman" w:hAnsi="Times New Roman" w:cs="Times New Roman"/>
          <w:lang w:eastAsia="zh-CN"/>
        </w:rPr>
        <w:t>. Most of the time, I use Chat GPT for</w:t>
      </w:r>
      <w:r>
        <w:rPr>
          <w:rFonts w:ascii="Times New Roman" w:hAnsi="Times New Roman" w:cs="Times New Roman"/>
        </w:rPr>
        <w:t xml:space="preserve"> optional assignments</w:t>
      </w:r>
      <w:r>
        <w:rPr>
          <w:rFonts w:ascii="Times New Roman" w:hAnsi="Times New Roman" w:cs="Times New Roman"/>
          <w:lang w:eastAsia="zh-CN"/>
        </w:rPr>
        <w:t xml:space="preserve">, especially </w:t>
      </w:r>
      <w:r>
        <w:rPr>
          <w:rFonts w:ascii="Times New Roman" w:hAnsi="Times New Roman" w:cs="Times New Roman"/>
        </w:rPr>
        <w:t xml:space="preserve">text-based </w:t>
      </w:r>
      <w:r>
        <w:rPr>
          <w:rFonts w:ascii="Times New Roman" w:hAnsi="Times New Roman" w:cs="Times New Roman"/>
          <w:lang w:eastAsia="zh-CN"/>
        </w:rPr>
        <w:t>assignments</w:t>
      </w:r>
      <w:r>
        <w:rPr>
          <w:rFonts w:ascii="Times New Roman" w:hAnsi="Times New Roman" w:cs="Times New Roman"/>
        </w:rPr>
        <w:t>. Because we have some code or diagrams, it</w:t>
      </w:r>
      <w:r>
        <w:rPr>
          <w:rFonts w:ascii="Times New Roman" w:hAnsi="Times New Roman" w:cs="Times New Roman"/>
          <w:lang w:eastAsia="zh-CN"/>
        </w:rPr>
        <w:t xml:space="preserve">'s not good to </w:t>
      </w:r>
      <w:r>
        <w:rPr>
          <w:rFonts w:ascii="Times New Roman" w:hAnsi="Times New Roman" w:cs="Times New Roman"/>
        </w:rPr>
        <w:t xml:space="preserve">use 4.0 </w:t>
      </w:r>
      <w:r>
        <w:rPr>
          <w:rFonts w:ascii="Times New Roman" w:hAnsi="Times New Roman" w:cs="Times New Roman"/>
          <w:lang w:eastAsia="zh-CN"/>
        </w:rPr>
        <w:t xml:space="preserve">because </w:t>
      </w:r>
      <w:r>
        <w:rPr>
          <w:rFonts w:ascii="Times New Roman" w:hAnsi="Times New Roman" w:cs="Times New Roman"/>
        </w:rPr>
        <w:t>the correctness rate is not very high.</w:t>
      </w:r>
    </w:p>
    <w:p w14:paraId="3643306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(00:46:14): What then</w:t>
      </w:r>
      <w:r>
        <w:rPr>
          <w:rFonts w:ascii="Times New Roman" w:hAnsi="Times New Roman" w:cs="Times New Roman"/>
          <w:lang w:eastAsia="zh-CN"/>
        </w:rPr>
        <w:t>?</w:t>
      </w:r>
    </w:p>
    <w:p w14:paraId="06621CC9">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(00:46:17): It's up to you. We had an exam </w:t>
      </w:r>
      <w:r>
        <w:rPr>
          <w:rFonts w:ascii="Times New Roman" w:hAnsi="Times New Roman" w:cs="Times New Roman"/>
          <w:lang w:eastAsia="zh-CN"/>
        </w:rPr>
        <w:t xml:space="preserve">where </w:t>
      </w:r>
      <w:r>
        <w:rPr>
          <w:rFonts w:ascii="Times New Roman" w:hAnsi="Times New Roman" w:cs="Times New Roman"/>
        </w:rPr>
        <w:t xml:space="preserve">some students </w:t>
      </w:r>
      <w:r>
        <w:rPr>
          <w:rFonts w:ascii="Times New Roman" w:hAnsi="Times New Roman" w:cs="Times New Roman"/>
          <w:lang w:eastAsia="zh-CN"/>
        </w:rPr>
        <w:t xml:space="preserve">had to </w:t>
      </w:r>
      <w:r>
        <w:rPr>
          <w:rFonts w:ascii="Times New Roman" w:hAnsi="Times New Roman" w:cs="Times New Roman"/>
        </w:rPr>
        <w:t xml:space="preserve">use Chat GPT then, </w:t>
      </w:r>
      <w:r>
        <w:rPr>
          <w:rFonts w:ascii="Times New Roman" w:hAnsi="Times New Roman" w:cs="Times New Roman"/>
          <w:lang w:eastAsia="zh-CN"/>
        </w:rPr>
        <w:t xml:space="preserve">and </w:t>
      </w:r>
      <w:r>
        <w:rPr>
          <w:rFonts w:ascii="Times New Roman" w:hAnsi="Times New Roman" w:cs="Times New Roman"/>
        </w:rPr>
        <w:t>some did it independently</w:t>
      </w:r>
      <w:r>
        <w:rPr>
          <w:rFonts w:ascii="Times New Roman" w:hAnsi="Times New Roman" w:cs="Times New Roman"/>
          <w:lang w:eastAsia="zh-CN"/>
        </w:rPr>
        <w:t xml:space="preserve">. </w:t>
      </w:r>
      <w:r>
        <w:rPr>
          <w:rFonts w:ascii="Times New Roman" w:hAnsi="Times New Roman" w:cs="Times New Roman"/>
        </w:rPr>
        <w:t xml:space="preserve">But </w:t>
      </w:r>
      <w:r>
        <w:rPr>
          <w:rFonts w:ascii="Times New Roman" w:hAnsi="Times New Roman" w:cs="Times New Roman"/>
          <w:lang w:eastAsia="zh-CN"/>
        </w:rPr>
        <w:t>they got the same percentage in the end</w:t>
      </w:r>
      <w:r>
        <w:rPr>
          <w:rFonts w:ascii="Times New Roman" w:hAnsi="Times New Roman" w:cs="Times New Roman"/>
        </w:rPr>
        <w:t>, which is correct</w:t>
      </w:r>
      <w:r>
        <w:rPr>
          <w:rFonts w:ascii="Times New Roman" w:hAnsi="Times New Roman" w:cs="Times New Roman"/>
          <w:lang w:eastAsia="zh-CN"/>
        </w:rPr>
        <w:t xml:space="preserve">. That means that </w:t>
      </w:r>
      <w:r>
        <w:rPr>
          <w:rFonts w:ascii="Times New Roman" w:hAnsi="Times New Roman" w:cs="Times New Roman"/>
        </w:rPr>
        <w:t xml:space="preserve">Chat GPT is only half correct </w:t>
      </w:r>
      <w:r>
        <w:rPr>
          <w:rFonts w:ascii="Times New Roman" w:hAnsi="Times New Roman" w:cs="Times New Roman"/>
          <w:lang w:eastAsia="zh-CN"/>
        </w:rPr>
        <w:t xml:space="preserve">and </w:t>
      </w:r>
      <w:r>
        <w:rPr>
          <w:rFonts w:ascii="Times New Roman" w:hAnsi="Times New Roman" w:cs="Times New Roman"/>
        </w:rPr>
        <w:t xml:space="preserve">not very reliable. You can use </w:t>
      </w:r>
      <w:r>
        <w:rPr>
          <w:rFonts w:ascii="Times New Roman" w:hAnsi="Times New Roman" w:cs="Times New Roman"/>
          <w:lang w:eastAsia="zh-CN"/>
        </w:rPr>
        <w:t xml:space="preserve">social media to the best of your ability </w:t>
      </w:r>
      <w:r>
        <w:rPr>
          <w:rFonts w:ascii="Times New Roman" w:hAnsi="Times New Roman" w:cs="Times New Roman"/>
        </w:rPr>
        <w:t>to help you with homework</w:t>
      </w:r>
      <w:r>
        <w:rPr>
          <w:rFonts w:ascii="Times New Roman" w:hAnsi="Times New Roman" w:cs="Times New Roman"/>
          <w:lang w:eastAsia="zh-CN"/>
        </w:rPr>
        <w:t xml:space="preserve">, </w:t>
      </w:r>
      <w:r>
        <w:rPr>
          <w:rFonts w:ascii="Times New Roman" w:hAnsi="Times New Roman" w:cs="Times New Roman"/>
        </w:rPr>
        <w:t xml:space="preserve">but it </w:t>
      </w:r>
      <w:r>
        <w:rPr>
          <w:rFonts w:ascii="Times New Roman" w:hAnsi="Times New Roman" w:cs="Times New Roman"/>
          <w:lang w:eastAsia="zh-CN"/>
        </w:rPr>
        <w:t xml:space="preserve">can </w:t>
      </w:r>
      <w:r>
        <w:rPr>
          <w:rFonts w:ascii="Times New Roman" w:hAnsi="Times New Roman" w:cs="Times New Roman"/>
        </w:rPr>
        <w:t>also affect your learning</w:t>
      </w:r>
      <w:r>
        <w:rPr>
          <w:rFonts w:ascii="Times New Roman" w:hAnsi="Times New Roman" w:cs="Times New Roman"/>
          <w:lang w:eastAsia="zh-CN"/>
        </w:rPr>
        <w:t xml:space="preserve">. </w:t>
      </w:r>
      <w:r>
        <w:rPr>
          <w:rFonts w:ascii="Times New Roman" w:hAnsi="Times New Roman" w:cs="Times New Roman"/>
        </w:rPr>
        <w:t xml:space="preserve">For example, if someone sends me some messages while I'm studying, I might just go off </w:t>
      </w:r>
      <w:r>
        <w:rPr>
          <w:rFonts w:ascii="Times New Roman" w:hAnsi="Times New Roman" w:cs="Times New Roman"/>
          <w:lang w:eastAsia="zh-CN"/>
        </w:rPr>
        <w:t>chatting</w:t>
      </w:r>
      <w:r>
        <w:rPr>
          <w:rFonts w:ascii="Times New Roman" w:hAnsi="Times New Roman" w:cs="Times New Roman"/>
        </w:rPr>
        <w:t xml:space="preserve"> with someone else</w:t>
      </w:r>
      <w:r>
        <w:rPr>
          <w:rFonts w:ascii="Times New Roman" w:hAnsi="Times New Roman" w:cs="Times New Roman"/>
          <w:lang w:eastAsia="zh-CN"/>
        </w:rPr>
        <w:t xml:space="preserve">, which </w:t>
      </w:r>
      <w:r>
        <w:rPr>
          <w:rFonts w:ascii="Times New Roman" w:hAnsi="Times New Roman" w:cs="Times New Roman"/>
        </w:rPr>
        <w:t xml:space="preserve">will affect my progress on my homework. </w:t>
      </w:r>
      <w:r>
        <w:rPr>
          <w:rFonts w:ascii="Times New Roman" w:hAnsi="Times New Roman" w:cs="Times New Roman"/>
          <w:lang w:eastAsia="zh-CN"/>
        </w:rPr>
        <w:t xml:space="preserve">Also, </w:t>
      </w:r>
      <w:r>
        <w:rPr>
          <w:rFonts w:ascii="Times New Roman" w:hAnsi="Times New Roman" w:cs="Times New Roman"/>
        </w:rPr>
        <w:t>I think studying abroad is still a pretty lonely process</w:t>
      </w:r>
      <w:r>
        <w:rPr>
          <w:rFonts w:ascii="Times New Roman" w:hAnsi="Times New Roman" w:cs="Times New Roman"/>
          <w:lang w:eastAsia="zh-CN"/>
        </w:rPr>
        <w:t>. I</w:t>
      </w:r>
      <w:r>
        <w:rPr>
          <w:rFonts w:ascii="Times New Roman" w:hAnsi="Times New Roman" w:cs="Times New Roman"/>
        </w:rPr>
        <w:t xml:space="preserve"> often contact my friends back home on WeChat. </w:t>
      </w:r>
      <w:r>
        <w:rPr>
          <w:rFonts w:ascii="Times New Roman" w:hAnsi="Times New Roman" w:cs="Times New Roman"/>
          <w:lang w:eastAsia="zh-CN"/>
        </w:rPr>
        <w:t xml:space="preserve">I </w:t>
      </w:r>
      <w:r>
        <w:rPr>
          <w:rFonts w:ascii="Times New Roman" w:hAnsi="Times New Roman" w:cs="Times New Roman"/>
        </w:rPr>
        <w:t xml:space="preserve">had little contact with my Malaysian classmates; basically, there was no communication </w:t>
      </w:r>
      <w:r>
        <w:rPr>
          <w:rFonts w:ascii="Times New Roman" w:hAnsi="Times New Roman" w:cs="Times New Roman"/>
          <w:lang w:eastAsia="zh-CN"/>
        </w:rPr>
        <w:t>except</w:t>
      </w:r>
      <w:r>
        <w:rPr>
          <w:rFonts w:ascii="Times New Roman" w:hAnsi="Times New Roman" w:cs="Times New Roman"/>
        </w:rPr>
        <w:t xml:space="preserve"> for group work.</w:t>
      </w:r>
    </w:p>
    <w:p w14:paraId="69F8ACDE">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(00:47:42): That's with Malaysian nationals</w:t>
      </w:r>
      <w:r>
        <w:rPr>
          <w:rFonts w:ascii="Times New Roman" w:hAnsi="Times New Roman" w:cs="Times New Roman"/>
          <w:lang w:eastAsia="zh-CN"/>
        </w:rPr>
        <w:t>?</w:t>
      </w:r>
    </w:p>
    <w:p w14:paraId="5611B47F">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(00:47:46): Yeah, I feel like I'm only in touch with my classmates for homework, </w:t>
      </w:r>
      <w:r>
        <w:rPr>
          <w:rFonts w:ascii="Times New Roman" w:hAnsi="Times New Roman" w:cs="Times New Roman"/>
          <w:lang w:eastAsia="zh-CN"/>
        </w:rPr>
        <w:t xml:space="preserve">and since </w:t>
      </w:r>
      <w:r>
        <w:rPr>
          <w:rFonts w:ascii="Times New Roman" w:hAnsi="Times New Roman" w:cs="Times New Roman"/>
        </w:rPr>
        <w:t xml:space="preserve">we're all-day students and live in different places </w:t>
      </w:r>
      <w:r>
        <w:rPr>
          <w:rFonts w:ascii="Times New Roman" w:hAnsi="Times New Roman" w:cs="Times New Roman"/>
          <w:lang w:eastAsia="zh-CN"/>
        </w:rPr>
        <w:t xml:space="preserve">and </w:t>
      </w:r>
      <w:r>
        <w:rPr>
          <w:rFonts w:ascii="Times New Roman" w:hAnsi="Times New Roman" w:cs="Times New Roman"/>
        </w:rPr>
        <w:t>neighbourhoods, we don't have a lot of contact with each other except for classes</w:t>
      </w:r>
      <w:r>
        <w:rPr>
          <w:rFonts w:ascii="Times New Roman" w:hAnsi="Times New Roman" w:cs="Times New Roman"/>
          <w:lang w:eastAsia="zh-CN"/>
        </w:rPr>
        <w:t xml:space="preserve">, </w:t>
      </w:r>
      <w:r>
        <w:rPr>
          <w:rFonts w:ascii="Times New Roman" w:hAnsi="Times New Roman" w:cs="Times New Roman"/>
        </w:rPr>
        <w:t>I guess</w:t>
      </w:r>
      <w:r>
        <w:rPr>
          <w:rFonts w:ascii="Times New Roman" w:hAnsi="Times New Roman" w:cs="Times New Roman"/>
          <w:lang w:eastAsia="zh-CN"/>
        </w:rPr>
        <w:t xml:space="preserve">. Plus, </w:t>
      </w:r>
      <w:r>
        <w:rPr>
          <w:rFonts w:ascii="Times New Roman" w:hAnsi="Times New Roman" w:cs="Times New Roman"/>
        </w:rPr>
        <w:t>I'm not really into socialising. So, I'm still in regular contact with some of my friends back home I've known for years. Since we don't have the same time, they sometimes send me messages, and I reply</w:t>
      </w:r>
      <w:r>
        <w:rPr>
          <w:rFonts w:ascii="Times New Roman" w:hAnsi="Times New Roman" w:cs="Times New Roman"/>
          <w:lang w:eastAsia="zh-CN"/>
        </w:rPr>
        <w:t xml:space="preserve">. Sometimes, </w:t>
      </w:r>
      <w:r>
        <w:rPr>
          <w:rFonts w:ascii="Times New Roman" w:hAnsi="Times New Roman" w:cs="Times New Roman"/>
        </w:rPr>
        <w:t xml:space="preserve">I'm studying, and they're not, but I play while they learn. </w:t>
      </w:r>
      <w:r>
        <w:rPr>
          <w:rFonts w:ascii="Times New Roman" w:hAnsi="Times New Roman" w:cs="Times New Roman"/>
          <w:lang w:eastAsia="zh-CN"/>
        </w:rPr>
        <w:t>So, there might be some conflict during communication</w:t>
      </w:r>
      <w:r>
        <w:rPr>
          <w:rFonts w:ascii="Times New Roman" w:hAnsi="Times New Roman" w:cs="Times New Roman"/>
        </w:rPr>
        <w:t>.</w:t>
      </w:r>
    </w:p>
    <w:p w14:paraId="6890039B">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(00:48:33): I see, </w:t>
      </w:r>
      <w:r>
        <w:rPr>
          <w:rFonts w:ascii="Times New Roman" w:hAnsi="Times New Roman" w:cs="Times New Roman"/>
          <w:lang w:eastAsia="zh-CN"/>
        </w:rPr>
        <w:t xml:space="preserve">Eloquent, and </w:t>
      </w:r>
      <w:r>
        <w:rPr>
          <w:rFonts w:ascii="Times New Roman" w:hAnsi="Times New Roman" w:cs="Times New Roman"/>
        </w:rPr>
        <w:t>you</w:t>
      </w:r>
      <w:r>
        <w:rPr>
          <w:rFonts w:ascii="Times New Roman" w:hAnsi="Times New Roman" w:cs="Times New Roman"/>
          <w:lang w:eastAsia="zh-CN"/>
        </w:rPr>
        <w:t>?</w:t>
      </w:r>
    </w:p>
    <w:p w14:paraId="25908D43">
      <w:pPr>
        <w:jc w:val="both"/>
        <w:rPr>
          <w:rFonts w:ascii="Times New Roman" w:hAnsi="Times New Roman" w:cs="Times New Roman"/>
        </w:rPr>
      </w:pPr>
      <w:r>
        <w:rPr>
          <w:rFonts w:ascii="Times New Roman" w:hAnsi="Times New Roman" w:cs="Times New Roman"/>
          <w:lang w:eastAsia="zh-CN"/>
        </w:rPr>
        <w:t xml:space="preserve">Yao Lingliang </w:t>
      </w:r>
      <w:r>
        <w:rPr>
          <w:rFonts w:ascii="Times New Roman" w:hAnsi="Times New Roman" w:cs="Times New Roman"/>
        </w:rPr>
        <w:t xml:space="preserve">(00:48:40): I also like to brush Xiao Hong. </w:t>
      </w:r>
      <w:r>
        <w:rPr>
          <w:rFonts w:ascii="Times New Roman" w:hAnsi="Times New Roman" w:cs="Times New Roman"/>
          <w:lang w:eastAsia="zh-CN"/>
        </w:rPr>
        <w:t>It'</w:t>
      </w:r>
      <w:r>
        <w:rPr>
          <w:rFonts w:ascii="Times New Roman" w:hAnsi="Times New Roman" w:cs="Times New Roman"/>
        </w:rPr>
        <w:t xml:space="preserve">s </w:t>
      </w:r>
      <w:r>
        <w:rPr>
          <w:rFonts w:ascii="Times New Roman" w:hAnsi="Times New Roman" w:cs="Times New Roman"/>
          <w:lang w:eastAsia="zh-CN"/>
        </w:rPr>
        <w:t xml:space="preserve">especially easy to </w:t>
      </w:r>
      <w:r>
        <w:rPr>
          <w:rFonts w:ascii="Times New Roman" w:hAnsi="Times New Roman" w:cs="Times New Roman"/>
        </w:rPr>
        <w:t>kill your time when a long time passes while you're swiping</w:t>
      </w:r>
      <w:r>
        <w:rPr>
          <w:rFonts w:ascii="Times New Roman" w:hAnsi="Times New Roman" w:cs="Times New Roman"/>
          <w:lang w:eastAsia="zh-CN"/>
        </w:rPr>
        <w:t xml:space="preserve">. </w:t>
      </w:r>
      <w:r>
        <w:rPr>
          <w:rFonts w:ascii="Times New Roman" w:hAnsi="Times New Roman" w:cs="Times New Roman"/>
        </w:rPr>
        <w:t xml:space="preserve">I also like to use Chat GPT to write my homework, which greatly helps. </w:t>
      </w:r>
      <w:r>
        <w:rPr>
          <w:rFonts w:ascii="Times New Roman" w:hAnsi="Times New Roman" w:cs="Times New Roman"/>
          <w:lang w:eastAsia="zh-CN"/>
        </w:rPr>
        <w:t xml:space="preserve">Also, I </w:t>
      </w:r>
      <w:r>
        <w:rPr>
          <w:rFonts w:ascii="Times New Roman" w:hAnsi="Times New Roman" w:cs="Times New Roman"/>
        </w:rPr>
        <w:t xml:space="preserve">like to email teachers </w:t>
      </w:r>
      <w:r>
        <w:rPr>
          <w:rFonts w:ascii="Times New Roman" w:hAnsi="Times New Roman" w:cs="Times New Roman"/>
          <w:lang w:eastAsia="zh-CN"/>
        </w:rPr>
        <w:t xml:space="preserve">and </w:t>
      </w:r>
      <w:r>
        <w:rPr>
          <w:rFonts w:ascii="Times New Roman" w:hAnsi="Times New Roman" w:cs="Times New Roman"/>
        </w:rPr>
        <w:t xml:space="preserve">ask </w:t>
      </w:r>
      <w:r>
        <w:rPr>
          <w:rFonts w:ascii="Times New Roman" w:hAnsi="Times New Roman" w:cs="Times New Roman"/>
          <w:lang w:eastAsia="zh-CN"/>
        </w:rPr>
        <w:t>questions</w:t>
      </w:r>
      <w:r>
        <w:rPr>
          <w:rFonts w:ascii="Times New Roman" w:hAnsi="Times New Roman" w:cs="Times New Roman"/>
        </w:rPr>
        <w:t>.</w:t>
      </w:r>
    </w:p>
    <w:p w14:paraId="7425669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(00:49:21):Alright, Harrison</w:t>
      </w:r>
      <w:r>
        <w:rPr>
          <w:rFonts w:ascii="Times New Roman" w:hAnsi="Times New Roman" w:cs="Times New Roman"/>
          <w:lang w:eastAsia="zh-CN"/>
        </w:rPr>
        <w:t xml:space="preserve">, can </w:t>
      </w:r>
      <w:r>
        <w:rPr>
          <w:rFonts w:ascii="Times New Roman" w:hAnsi="Times New Roman" w:cs="Times New Roman"/>
        </w:rPr>
        <w:t xml:space="preserve">you </w:t>
      </w:r>
      <w:r>
        <w:rPr>
          <w:rFonts w:ascii="Times New Roman" w:hAnsi="Times New Roman" w:cs="Times New Roman"/>
          <w:lang w:eastAsia="zh-CN"/>
        </w:rPr>
        <w:t xml:space="preserve">please </w:t>
      </w:r>
      <w:r>
        <w:rPr>
          <w:rFonts w:ascii="Times New Roman" w:hAnsi="Times New Roman" w:cs="Times New Roman"/>
        </w:rPr>
        <w:t>also tell us about social media's most enormous benefits and drawbacks for you?</w:t>
      </w:r>
    </w:p>
    <w:p w14:paraId="34B6642D">
      <w:pPr>
        <w:jc w:val="both"/>
        <w:rPr>
          <w:rFonts w:ascii="Times New Roman" w:hAnsi="Times New Roman" w:cs="Times New Roman"/>
        </w:rPr>
      </w:pPr>
      <w:r>
        <w:rPr>
          <w:rFonts w:ascii="Times New Roman" w:hAnsi="Times New Roman" w:cs="Times New Roman"/>
        </w:rPr>
        <w:t xml:space="preserve">Harrison (00:49:36): I think taking </w:t>
      </w:r>
      <w:r>
        <w:rPr>
          <w:rFonts w:hint="eastAsia" w:ascii="Times New Roman" w:hAnsi="Times New Roman" w:cs="Times New Roman"/>
          <w:lang w:eastAsia="zh-CN"/>
        </w:rPr>
        <w:t xml:space="preserve">Little Red Book </w:t>
      </w:r>
      <w:r>
        <w:rPr>
          <w:rFonts w:ascii="Times New Roman" w:hAnsi="Times New Roman" w:cs="Times New Roman"/>
        </w:rPr>
        <w:t xml:space="preserve">as an example, there are times when </w:t>
      </w:r>
      <w:r>
        <w:rPr>
          <w:rFonts w:ascii="Times New Roman" w:hAnsi="Times New Roman" w:cs="Times New Roman"/>
          <w:lang w:eastAsia="zh-CN"/>
        </w:rPr>
        <w:t xml:space="preserve">I </w:t>
      </w:r>
      <w:r>
        <w:rPr>
          <w:rFonts w:ascii="Times New Roman" w:hAnsi="Times New Roman" w:cs="Times New Roman"/>
        </w:rPr>
        <w:t xml:space="preserve">can gain more knowledge on </w:t>
      </w:r>
      <w:r>
        <w:rPr>
          <w:rFonts w:hint="eastAsia" w:ascii="Times New Roman" w:hAnsi="Times New Roman" w:cs="Times New Roman"/>
          <w:lang w:eastAsia="zh-CN"/>
        </w:rPr>
        <w:t>Little Red Book</w:t>
      </w:r>
      <w:r>
        <w:rPr>
          <w:rFonts w:ascii="Times New Roman" w:hAnsi="Times New Roman" w:cs="Times New Roman"/>
          <w:lang w:eastAsia="zh-CN"/>
        </w:rPr>
        <w:t xml:space="preserve">because I </w:t>
      </w:r>
      <w:r>
        <w:rPr>
          <w:rFonts w:ascii="Times New Roman" w:hAnsi="Times New Roman" w:cs="Times New Roman"/>
        </w:rPr>
        <w:t>can see a lot of academic gurus sharing</w:t>
      </w:r>
      <w:r>
        <w:rPr>
          <w:rFonts w:ascii="Times New Roman" w:hAnsi="Times New Roman" w:cs="Times New Roman"/>
          <w:lang w:eastAsia="zh-CN"/>
        </w:rPr>
        <w:t xml:space="preserve">, including </w:t>
      </w:r>
      <w:r>
        <w:rPr>
          <w:rFonts w:ascii="Times New Roman" w:hAnsi="Times New Roman" w:cs="Times New Roman"/>
        </w:rPr>
        <w:t>academic results or thoughts</w:t>
      </w:r>
      <w:r>
        <w:rPr>
          <w:rFonts w:ascii="Times New Roman" w:hAnsi="Times New Roman" w:cs="Times New Roman"/>
          <w:lang w:eastAsia="zh-CN"/>
        </w:rPr>
        <w:t xml:space="preserve">. </w:t>
      </w:r>
      <w:r>
        <w:rPr>
          <w:rFonts w:ascii="Times New Roman" w:hAnsi="Times New Roman" w:cs="Times New Roman"/>
        </w:rPr>
        <w:t>But there are also a lot of disadvantages</w:t>
      </w:r>
      <w:r>
        <w:rPr>
          <w:rFonts w:ascii="Times New Roman" w:hAnsi="Times New Roman" w:cs="Times New Roman"/>
          <w:lang w:eastAsia="zh-CN"/>
        </w:rPr>
        <w:t>. A</w:t>
      </w:r>
      <w:r>
        <w:rPr>
          <w:rFonts w:ascii="Times New Roman" w:hAnsi="Times New Roman" w:cs="Times New Roman"/>
        </w:rPr>
        <w:t xml:space="preserve">lthough </w:t>
      </w:r>
      <w:r>
        <w:rPr>
          <w:rFonts w:ascii="Times New Roman" w:hAnsi="Times New Roman" w:cs="Times New Roman"/>
          <w:lang w:eastAsia="zh-CN"/>
        </w:rPr>
        <w:t xml:space="preserve">I gain </w:t>
      </w:r>
      <w:r>
        <w:rPr>
          <w:rFonts w:ascii="Times New Roman" w:hAnsi="Times New Roman" w:cs="Times New Roman"/>
        </w:rPr>
        <w:t xml:space="preserve">so much knowledge, I will </w:t>
      </w:r>
      <w:r>
        <w:rPr>
          <w:rFonts w:ascii="Times New Roman" w:hAnsi="Times New Roman" w:cs="Times New Roman"/>
          <w:lang w:eastAsia="zh-CN"/>
        </w:rPr>
        <w:t xml:space="preserve">be disrupted in my </w:t>
      </w:r>
      <w:r>
        <w:rPr>
          <w:rFonts w:ascii="Times New Roman" w:hAnsi="Times New Roman" w:cs="Times New Roman"/>
        </w:rPr>
        <w:t>thoughts. Secondly</w:t>
      </w:r>
      <w:r>
        <w:rPr>
          <w:rFonts w:ascii="Times New Roman" w:hAnsi="Times New Roman" w:cs="Times New Roman"/>
          <w:lang w:eastAsia="zh-CN"/>
        </w:rPr>
        <w:t xml:space="preserve">, </w:t>
      </w:r>
      <w:r>
        <w:rPr>
          <w:rFonts w:ascii="Times New Roman" w:hAnsi="Times New Roman" w:cs="Times New Roman"/>
        </w:rPr>
        <w:t xml:space="preserve">many people pose as academic bulls </w:t>
      </w:r>
      <w:r>
        <w:rPr>
          <w:rFonts w:ascii="Times New Roman" w:hAnsi="Times New Roman" w:cs="Times New Roman"/>
          <w:lang w:eastAsia="zh-CN"/>
        </w:rPr>
        <w:t xml:space="preserve">in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ascii="Times New Roman" w:hAnsi="Times New Roman" w:cs="Times New Roman"/>
        </w:rPr>
        <w:t xml:space="preserve">and </w:t>
      </w:r>
      <w:r>
        <w:rPr>
          <w:rFonts w:ascii="Times New Roman" w:hAnsi="Times New Roman" w:cs="Times New Roman"/>
          <w:lang w:eastAsia="zh-CN"/>
        </w:rPr>
        <w:t xml:space="preserve">post </w:t>
      </w:r>
      <w:r>
        <w:rPr>
          <w:rFonts w:ascii="Times New Roman" w:hAnsi="Times New Roman" w:cs="Times New Roman"/>
        </w:rPr>
        <w:t xml:space="preserve">false advertisements, such as </w:t>
      </w:r>
      <w:r>
        <w:rPr>
          <w:rFonts w:ascii="Times New Roman" w:hAnsi="Times New Roman" w:cs="Times New Roman"/>
          <w:lang w:eastAsia="zh-CN"/>
        </w:rPr>
        <w:t>"</w:t>
      </w:r>
      <w:r>
        <w:rPr>
          <w:rFonts w:ascii="Times New Roman" w:hAnsi="Times New Roman" w:cs="Times New Roman"/>
        </w:rPr>
        <w:t xml:space="preserve">three days with ChatGPT to take you to write SCI </w:t>
      </w:r>
      <w:r>
        <w:rPr>
          <w:rFonts w:ascii="Times New Roman" w:hAnsi="Times New Roman" w:cs="Times New Roman"/>
          <w:lang w:eastAsia="zh-CN"/>
        </w:rPr>
        <w:t>articles"</w:t>
      </w:r>
      <w:r>
        <w:rPr>
          <w:rFonts w:ascii="Times New Roman" w:hAnsi="Times New Roman" w:cs="Times New Roman"/>
        </w:rPr>
        <w:t>.</w:t>
      </w:r>
    </w:p>
    <w:p w14:paraId="28A89D8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(00:50:30): Can you identify such false adverts </w:t>
      </w:r>
      <w:r>
        <w:rPr>
          <w:rFonts w:ascii="Times New Roman" w:hAnsi="Times New Roman" w:cs="Times New Roman"/>
          <w:lang w:eastAsia="zh-CN"/>
        </w:rPr>
        <w:t xml:space="preserve">when you browse </w:t>
      </w:r>
      <w:r>
        <w:rPr>
          <w:rFonts w:hint="eastAsia" w:ascii="Times New Roman" w:hAnsi="Times New Roman" w:cs="Times New Roman"/>
          <w:lang w:eastAsia="zh-CN"/>
        </w:rPr>
        <w:t>Little Red Book</w:t>
      </w:r>
      <w:r>
        <w:rPr>
          <w:rFonts w:ascii="Times New Roman" w:hAnsi="Times New Roman" w:cs="Times New Roman"/>
        </w:rPr>
        <w:t xml:space="preserve">? </w:t>
      </w:r>
      <w:r>
        <w:rPr>
          <w:rFonts w:ascii="Times New Roman" w:hAnsi="Times New Roman" w:cs="Times New Roman"/>
          <w:lang w:eastAsia="zh-CN"/>
        </w:rPr>
        <w:t xml:space="preserve">Have you ever been </w:t>
      </w:r>
      <w:r>
        <w:rPr>
          <w:rFonts w:ascii="Times New Roman" w:hAnsi="Times New Roman" w:cs="Times New Roman"/>
        </w:rPr>
        <w:t>fooled?</w:t>
      </w:r>
    </w:p>
    <w:p w14:paraId="6DA3BF3C">
      <w:pPr>
        <w:jc w:val="both"/>
        <w:rPr>
          <w:rFonts w:ascii="Times New Roman" w:hAnsi="Times New Roman" w:cs="Times New Roman"/>
        </w:rPr>
      </w:pPr>
      <w:r>
        <w:rPr>
          <w:rFonts w:ascii="Times New Roman" w:hAnsi="Times New Roman" w:cs="Times New Roman"/>
        </w:rPr>
        <w:t xml:space="preserve">Harrison (00:50:37): I have a friend who fell </w:t>
      </w:r>
      <w:r>
        <w:rPr>
          <w:rFonts w:ascii="Times New Roman" w:hAnsi="Times New Roman" w:cs="Times New Roman"/>
          <w:lang w:eastAsia="zh-CN"/>
        </w:rPr>
        <w:t>for it</w:t>
      </w:r>
      <w:r>
        <w:rPr>
          <w:rFonts w:ascii="Times New Roman" w:hAnsi="Times New Roman" w:cs="Times New Roman"/>
        </w:rPr>
        <w:t xml:space="preserve">. He has a PhD </w:t>
      </w:r>
      <w:r>
        <w:rPr>
          <w:rFonts w:ascii="Times New Roman" w:hAnsi="Times New Roman" w:cs="Times New Roman"/>
          <w:lang w:eastAsia="zh-CN"/>
        </w:rPr>
        <w:t xml:space="preserve">in </w:t>
      </w:r>
      <w:r>
        <w:rPr>
          <w:rFonts w:ascii="Times New Roman" w:hAnsi="Times New Roman" w:cs="Times New Roman"/>
        </w:rPr>
        <w:t>Marketing from UPM</w:t>
      </w:r>
      <w:r>
        <w:rPr>
          <w:rFonts w:ascii="Times New Roman" w:hAnsi="Times New Roman" w:cs="Times New Roman"/>
          <w:lang w:eastAsia="zh-CN"/>
        </w:rPr>
        <w:t xml:space="preserve">. </w:t>
      </w:r>
      <w:r>
        <w:rPr>
          <w:rFonts w:ascii="Times New Roman" w:hAnsi="Times New Roman" w:cs="Times New Roman"/>
        </w:rPr>
        <w:t xml:space="preserve">He just reads the </w:t>
      </w:r>
      <w:r>
        <w:rPr>
          <w:rFonts w:hint="eastAsia" w:ascii="Times New Roman" w:hAnsi="Times New Roman" w:cs="Times New Roman"/>
          <w:lang w:eastAsia="zh-CN"/>
        </w:rPr>
        <w:t>Little Red Book</w:t>
      </w:r>
      <w:r>
        <w:rPr>
          <w:rFonts w:ascii="Times New Roman" w:hAnsi="Times New Roman" w:cs="Times New Roman"/>
        </w:rPr>
        <w:t>, and then he attends a lot of academic seminars like that</w:t>
      </w:r>
      <w:r>
        <w:rPr>
          <w:rFonts w:ascii="Times New Roman" w:hAnsi="Times New Roman" w:cs="Times New Roman"/>
          <w:lang w:eastAsia="zh-CN"/>
        </w:rPr>
        <w:t xml:space="preserve">. Still, after attending, he found out that the teachers there were talking very fake, just teaching you how to use those AIs to write and touch up your papers for you. The </w:t>
      </w:r>
      <w:r>
        <w:rPr>
          <w:rFonts w:ascii="Times New Roman" w:hAnsi="Times New Roman" w:cs="Times New Roman"/>
        </w:rPr>
        <w:t>advertisement is not in line with the actual thing.</w:t>
      </w:r>
    </w:p>
    <w:p w14:paraId="17424F2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(00:51:16): </w:t>
      </w:r>
      <w:r>
        <w:rPr>
          <w:rFonts w:ascii="Times New Roman" w:hAnsi="Times New Roman" w:cs="Times New Roman"/>
          <w:lang w:eastAsia="zh-CN"/>
        </w:rPr>
        <w:t xml:space="preserve">OK, </w:t>
      </w:r>
      <w:r>
        <w:rPr>
          <w:rFonts w:ascii="Times New Roman" w:hAnsi="Times New Roman" w:cs="Times New Roman"/>
        </w:rPr>
        <w:t xml:space="preserve">next question, </w:t>
      </w:r>
      <w:r>
        <w:rPr>
          <w:rFonts w:ascii="Times New Roman" w:hAnsi="Times New Roman" w:cs="Times New Roman"/>
          <w:lang w:eastAsia="zh-CN"/>
        </w:rPr>
        <w:t>.</w:t>
      </w:r>
      <w:r>
        <w:rPr>
          <w:rFonts w:ascii="Times New Roman" w:hAnsi="Times New Roman" w:cs="Times New Roman"/>
        </w:rPr>
        <w:t xml:space="preserve"> Can you guys share a specific example of how social media has been found to play a key role in the learning adaptation process?</w:t>
      </w:r>
    </w:p>
    <w:p w14:paraId="6388CCD7">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 xml:space="preserve">(00:51:41): </w:t>
      </w:r>
      <w:r>
        <w:rPr>
          <w:rFonts w:ascii="Times New Roman" w:hAnsi="Times New Roman" w:cs="Times New Roman"/>
          <w:lang w:eastAsia="zh-CN"/>
        </w:rPr>
        <w:t xml:space="preserve">I </w:t>
      </w:r>
      <w:r>
        <w:rPr>
          <w:rFonts w:ascii="Times New Roman" w:hAnsi="Times New Roman" w:cs="Times New Roman"/>
        </w:rPr>
        <w:t xml:space="preserve">once found out that an assignment was closed </w:t>
      </w:r>
      <w:r>
        <w:rPr>
          <w:rFonts w:ascii="Times New Roman" w:hAnsi="Times New Roman" w:cs="Times New Roman"/>
          <w:lang w:eastAsia="zh-CN"/>
        </w:rPr>
        <w:t xml:space="preserve">because </w:t>
      </w:r>
      <w:r>
        <w:rPr>
          <w:rFonts w:ascii="Times New Roman" w:hAnsi="Times New Roman" w:cs="Times New Roman"/>
        </w:rPr>
        <w:t xml:space="preserve">I remembered the wrong </w:t>
      </w:r>
      <w:r>
        <w:rPr>
          <w:rFonts w:ascii="Times New Roman" w:hAnsi="Times New Roman" w:cs="Times New Roman"/>
          <w:lang w:eastAsia="zh-CN"/>
        </w:rPr>
        <w:t xml:space="preserve">submission </w:t>
      </w:r>
      <w:r>
        <w:rPr>
          <w:rFonts w:ascii="Times New Roman" w:hAnsi="Times New Roman" w:cs="Times New Roman"/>
        </w:rPr>
        <w:t>date. W</w:t>
      </w:r>
      <w:r>
        <w:rPr>
          <w:rFonts w:ascii="Times New Roman" w:hAnsi="Times New Roman" w:cs="Times New Roman"/>
          <w:lang w:eastAsia="zh-CN"/>
        </w:rPr>
        <w:t xml:space="preserve">ell, I </w:t>
      </w:r>
      <w:r>
        <w:rPr>
          <w:rFonts w:ascii="Times New Roman" w:hAnsi="Times New Roman" w:cs="Times New Roman"/>
        </w:rPr>
        <w:t xml:space="preserve">found out that it was closed on the same day. Then, it was a rush to fire me up with </w:t>
      </w:r>
      <w:r>
        <w:rPr>
          <w:rFonts w:ascii="Times New Roman" w:hAnsi="Times New Roman" w:cs="Times New Roman"/>
          <w:lang w:eastAsia="zh-CN"/>
        </w:rPr>
        <w:t>C</w:t>
      </w:r>
      <w:r>
        <w:rPr>
          <w:rFonts w:hint="eastAsia" w:ascii="Times New Roman" w:hAnsi="Times New Roman" w:cs="Times New Roman"/>
          <w:lang w:val="en-US" w:eastAsia="zh-CN"/>
        </w:rPr>
        <w:t>h</w:t>
      </w:r>
      <w:r>
        <w:rPr>
          <w:rFonts w:ascii="Times New Roman" w:hAnsi="Times New Roman" w:cs="Times New Roman"/>
          <w:lang w:eastAsia="zh-CN"/>
        </w:rPr>
        <w:t xml:space="preserve">at </w:t>
      </w:r>
      <w:r>
        <w:rPr>
          <w:rFonts w:ascii="Times New Roman" w:hAnsi="Times New Roman" w:cs="Times New Roman"/>
        </w:rPr>
        <w:t xml:space="preserve">GPT to put together an essay and change it a </w:t>
      </w:r>
      <w:r>
        <w:rPr>
          <w:rFonts w:ascii="Times New Roman" w:hAnsi="Times New Roman" w:cs="Times New Roman"/>
          <w:lang w:eastAsia="zh-CN"/>
        </w:rPr>
        <w:t xml:space="preserve">little bit to </w:t>
      </w:r>
      <w:r>
        <w:rPr>
          <w:rFonts w:ascii="Times New Roman" w:hAnsi="Times New Roman" w:cs="Times New Roman"/>
        </w:rPr>
        <w:t>hand it in, which was probably the most helpful.</w:t>
      </w:r>
    </w:p>
    <w:p w14:paraId="48EFA7D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(00:52:05): That's really saving the day.</w:t>
      </w:r>
    </w:p>
    <w:p w14:paraId="5606C0F8">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(00:52:07): Yes.</w:t>
      </w:r>
    </w:p>
    <w:p w14:paraId="5F7DDBA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(00:52:11): Does </w:t>
      </w:r>
      <w:r>
        <w:rPr>
          <w:rFonts w:ascii="Times New Roman" w:hAnsi="Times New Roman" w:cs="Times New Roman"/>
          <w:lang w:eastAsia="zh-CN"/>
        </w:rPr>
        <w:t>Han</w:t>
      </w:r>
      <w:r>
        <w:rPr>
          <w:rFonts w:hint="eastAsia" w:ascii="Times New Roman" w:hAnsi="Times New Roman" w:cs="Times New Roman"/>
          <w:lang w:val="en-US" w:eastAsia="zh-CN"/>
        </w:rPr>
        <w:t>yu</w:t>
      </w:r>
      <w:r>
        <w:rPr>
          <w:rFonts w:ascii="Times New Roman" w:hAnsi="Times New Roman" w:cs="Times New Roman"/>
          <w:lang w:eastAsia="zh-CN"/>
        </w:rPr>
        <w:t xml:space="preserve"> </w:t>
      </w:r>
      <w:r>
        <w:rPr>
          <w:rFonts w:ascii="Times New Roman" w:hAnsi="Times New Roman" w:cs="Times New Roman"/>
        </w:rPr>
        <w:t>have one</w:t>
      </w:r>
      <w:r>
        <w:rPr>
          <w:rFonts w:ascii="Times New Roman" w:hAnsi="Times New Roman" w:cs="Times New Roman"/>
          <w:lang w:eastAsia="zh-CN"/>
        </w:rPr>
        <w:t>?</w:t>
      </w:r>
    </w:p>
    <w:p w14:paraId="31C1B723">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(00:52:16): I think it was last week that I went to Kuala Lumpur to take the IELTS test, but </w:t>
      </w:r>
      <w:r>
        <w:rPr>
          <w:rFonts w:ascii="Times New Roman" w:hAnsi="Times New Roman" w:cs="Times New Roman"/>
          <w:lang w:eastAsia="zh-CN"/>
        </w:rPr>
        <w:t xml:space="preserve">it ended </w:t>
      </w:r>
      <w:r>
        <w:rPr>
          <w:rFonts w:ascii="Times New Roman" w:hAnsi="Times New Roman" w:cs="Times New Roman"/>
        </w:rPr>
        <w:t xml:space="preserve">late, and I </w:t>
      </w:r>
      <w:r>
        <w:rPr>
          <w:rFonts w:ascii="Times New Roman" w:hAnsi="Times New Roman" w:cs="Times New Roman"/>
          <w:lang w:eastAsia="zh-CN"/>
        </w:rPr>
        <w:t xml:space="preserve">was </w:t>
      </w:r>
      <w:r>
        <w:rPr>
          <w:rFonts w:ascii="Times New Roman" w:hAnsi="Times New Roman" w:cs="Times New Roman"/>
        </w:rPr>
        <w:t xml:space="preserve">late for my class at my </w:t>
      </w:r>
      <w:r>
        <w:rPr>
          <w:rFonts w:ascii="Times New Roman" w:hAnsi="Times New Roman" w:cs="Times New Roman"/>
          <w:lang w:eastAsia="zh-CN"/>
        </w:rPr>
        <w:t>school</w:t>
      </w:r>
      <w:r>
        <w:rPr>
          <w:rFonts w:ascii="Times New Roman" w:hAnsi="Times New Roman" w:cs="Times New Roman"/>
        </w:rPr>
        <w:t xml:space="preserve">, </w:t>
      </w:r>
      <w:r>
        <w:rPr>
          <w:rFonts w:ascii="Times New Roman" w:hAnsi="Times New Roman" w:cs="Times New Roman"/>
          <w:lang w:eastAsia="zh-CN"/>
        </w:rPr>
        <w:t xml:space="preserve">so </w:t>
      </w:r>
      <w:r>
        <w:rPr>
          <w:rFonts w:ascii="Times New Roman" w:hAnsi="Times New Roman" w:cs="Times New Roman"/>
        </w:rPr>
        <w:t xml:space="preserve">I </w:t>
      </w:r>
      <w:r>
        <w:rPr>
          <w:rFonts w:ascii="Times New Roman" w:hAnsi="Times New Roman" w:cs="Times New Roman"/>
          <w:lang w:eastAsia="zh-CN"/>
        </w:rPr>
        <w:t xml:space="preserve">sent an </w:t>
      </w:r>
      <w:r>
        <w:rPr>
          <w:rFonts w:ascii="Times New Roman" w:hAnsi="Times New Roman" w:cs="Times New Roman"/>
        </w:rPr>
        <w:t xml:space="preserve">impromptu email to </w:t>
      </w:r>
      <w:r>
        <w:rPr>
          <w:rFonts w:ascii="Times New Roman" w:hAnsi="Times New Roman" w:cs="Times New Roman"/>
          <w:lang w:eastAsia="zh-CN"/>
        </w:rPr>
        <w:t>my</w:t>
      </w:r>
      <w:r>
        <w:rPr>
          <w:rFonts w:ascii="Times New Roman" w:hAnsi="Times New Roman" w:cs="Times New Roman"/>
        </w:rPr>
        <w:t xml:space="preserve"> teacher, taking a picture </w:t>
      </w:r>
      <w:r>
        <w:rPr>
          <w:rFonts w:ascii="Times New Roman" w:hAnsi="Times New Roman" w:cs="Times New Roman"/>
          <w:lang w:eastAsia="zh-CN"/>
        </w:rPr>
        <w:t xml:space="preserve">of me at </w:t>
      </w:r>
      <w:r>
        <w:rPr>
          <w:rFonts w:ascii="Times New Roman" w:hAnsi="Times New Roman" w:cs="Times New Roman"/>
        </w:rPr>
        <w:t xml:space="preserve">the </w:t>
      </w:r>
      <w:r>
        <w:rPr>
          <w:rFonts w:ascii="Times New Roman" w:hAnsi="Times New Roman" w:cs="Times New Roman"/>
          <w:lang w:eastAsia="zh-CN"/>
        </w:rPr>
        <w:t xml:space="preserve">IELTS </w:t>
      </w:r>
      <w:r>
        <w:rPr>
          <w:rFonts w:ascii="Times New Roman" w:hAnsi="Times New Roman" w:cs="Times New Roman"/>
        </w:rPr>
        <w:t xml:space="preserve">test centre, </w:t>
      </w:r>
      <w:r>
        <w:rPr>
          <w:rFonts w:ascii="Times New Roman" w:hAnsi="Times New Roman" w:cs="Times New Roman"/>
          <w:lang w:eastAsia="zh-CN"/>
        </w:rPr>
        <w:t xml:space="preserve">with the message </w:t>
      </w:r>
      <w:r>
        <w:rPr>
          <w:rFonts w:ascii="Times New Roman" w:hAnsi="Times New Roman" w:cs="Times New Roman"/>
        </w:rPr>
        <w:t>Teacher</w:t>
      </w:r>
      <w:r>
        <w:rPr>
          <w:rFonts w:ascii="Times New Roman" w:hAnsi="Times New Roman" w:cs="Times New Roman"/>
          <w:lang w:eastAsia="zh-CN"/>
        </w:rPr>
        <w:t xml:space="preserve">, </w:t>
      </w:r>
      <w:r>
        <w:rPr>
          <w:rFonts w:ascii="Times New Roman" w:hAnsi="Times New Roman" w:cs="Times New Roman"/>
        </w:rPr>
        <w:t>sorry, I'm stuck in Kuala Lumpur, I can't come back right now.</w:t>
      </w:r>
      <w:r>
        <w:rPr>
          <w:rFonts w:ascii="Times New Roman" w:hAnsi="Times New Roman" w:cs="Times New Roman"/>
          <w:lang w:eastAsia="zh-CN"/>
        </w:rPr>
        <w:t xml:space="preserve"> " Then, </w:t>
      </w:r>
      <w:r>
        <w:rPr>
          <w:rFonts w:ascii="Times New Roman" w:hAnsi="Times New Roman" w:cs="Times New Roman"/>
        </w:rPr>
        <w:t>the teacher didn't count me as absent, and it didn't affect my regular attendance rate.</w:t>
      </w:r>
    </w:p>
    <w:p w14:paraId="39CA32D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(00:52:47): able to get the message across on time! Harrison, </w:t>
      </w:r>
      <w:r>
        <w:rPr>
          <w:rFonts w:ascii="Times New Roman" w:hAnsi="Times New Roman" w:cs="Times New Roman"/>
          <w:lang w:eastAsia="zh-CN"/>
        </w:rPr>
        <w:t>how about you?</w:t>
      </w:r>
    </w:p>
    <w:p w14:paraId="353EE01B">
      <w:pPr>
        <w:jc w:val="both"/>
        <w:rPr>
          <w:rFonts w:ascii="Times New Roman" w:hAnsi="Times New Roman" w:cs="Times New Roman"/>
        </w:rPr>
      </w:pPr>
      <w:r>
        <w:rPr>
          <w:rFonts w:ascii="Times New Roman" w:hAnsi="Times New Roman" w:cs="Times New Roman"/>
        </w:rPr>
        <w:t>Harrison (00:52:56): For me</w:t>
      </w:r>
      <w:r>
        <w:rPr>
          <w:rFonts w:ascii="Times New Roman" w:hAnsi="Times New Roman" w:cs="Times New Roman"/>
          <w:lang w:eastAsia="zh-CN"/>
        </w:rPr>
        <w:t xml:space="preserve">, I remember </w:t>
      </w:r>
      <w:r>
        <w:rPr>
          <w:rFonts w:ascii="Times New Roman" w:hAnsi="Times New Roman" w:cs="Times New Roman"/>
        </w:rPr>
        <w:t>when I was in research methodology</w:t>
      </w:r>
      <w:r>
        <w:rPr>
          <w:rFonts w:ascii="Times New Roman" w:hAnsi="Times New Roman" w:cs="Times New Roman"/>
          <w:lang w:eastAsia="zh-CN"/>
        </w:rPr>
        <w:t xml:space="preserve">, I </w:t>
      </w:r>
      <w:r>
        <w:rPr>
          <w:rFonts w:ascii="Times New Roman" w:hAnsi="Times New Roman" w:cs="Times New Roman"/>
        </w:rPr>
        <w:t xml:space="preserve">couldn't quite get my head around that part of it, and then I learned a lot </w:t>
      </w:r>
      <w:r>
        <w:rPr>
          <w:rFonts w:ascii="Times New Roman" w:hAnsi="Times New Roman" w:cs="Times New Roman"/>
          <w:lang w:eastAsia="zh-CN"/>
        </w:rPr>
        <w:t xml:space="preserve">by reading </w:t>
      </w:r>
      <w:r>
        <w:rPr>
          <w:rFonts w:ascii="Times New Roman" w:hAnsi="Times New Roman" w:cs="Times New Roman"/>
        </w:rPr>
        <w:t>some of the people</w:t>
      </w:r>
      <w:r>
        <w:rPr>
          <w:rFonts w:ascii="Times New Roman" w:hAnsi="Times New Roman" w:cs="Times New Roman"/>
          <w:lang w:eastAsia="zh-CN"/>
        </w:rPr>
        <w:t>'</w:t>
      </w:r>
      <w:r>
        <w:rPr>
          <w:rFonts w:ascii="Times New Roman" w:hAnsi="Times New Roman" w:cs="Times New Roman"/>
        </w:rPr>
        <w:t>s</w:t>
      </w:r>
      <w:r>
        <w:rPr>
          <w:rFonts w:ascii="Times New Roman" w:hAnsi="Times New Roman" w:cs="Times New Roman"/>
          <w:lang w:eastAsia="zh-CN"/>
        </w:rPr>
        <w:t xml:space="preserve"> writing </w:t>
      </w:r>
      <w:r>
        <w:rPr>
          <w:rFonts w:ascii="Times New Roman" w:hAnsi="Times New Roman" w:cs="Times New Roman"/>
        </w:rPr>
        <w:t xml:space="preserve">on the </w:t>
      </w:r>
      <w:r>
        <w:rPr>
          <w:rFonts w:hint="eastAsia" w:ascii="Times New Roman" w:hAnsi="Times New Roman" w:cs="Times New Roman"/>
          <w:lang w:eastAsia="zh-CN"/>
        </w:rPr>
        <w:t>Little Red Book</w:t>
      </w:r>
      <w:r>
        <w:rPr>
          <w:rFonts w:ascii="Times New Roman" w:hAnsi="Times New Roman" w:cs="Times New Roman"/>
          <w:lang w:eastAsia="zh-CN"/>
        </w:rPr>
        <w:t xml:space="preserve">, and </w:t>
      </w:r>
      <w:r>
        <w:rPr>
          <w:rFonts w:ascii="Times New Roman" w:hAnsi="Times New Roman" w:cs="Times New Roman"/>
        </w:rPr>
        <w:t xml:space="preserve">I applied </w:t>
      </w:r>
      <w:r>
        <w:rPr>
          <w:rFonts w:ascii="Times New Roman" w:hAnsi="Times New Roman" w:cs="Times New Roman"/>
          <w:lang w:eastAsia="zh-CN"/>
        </w:rPr>
        <w:t xml:space="preserve">that learning </w:t>
      </w:r>
      <w:r>
        <w:rPr>
          <w:rFonts w:ascii="Times New Roman" w:hAnsi="Times New Roman" w:cs="Times New Roman"/>
        </w:rPr>
        <w:t>to that thesis that I did.</w:t>
      </w:r>
    </w:p>
    <w:p w14:paraId="7C2F7EF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(00:53:22): I feel the same way as you. I was confused about the theoretical framework and conceptual framework, but I also searched on </w:t>
      </w:r>
      <w:r>
        <w:rPr>
          <w:rFonts w:hint="eastAsia" w:ascii="Times New Roman" w:hAnsi="Times New Roman" w:cs="Times New Roman"/>
          <w:lang w:eastAsia="zh-CN"/>
        </w:rPr>
        <w:t>Little Red Book</w:t>
      </w:r>
      <w:r>
        <w:rPr>
          <w:rFonts w:ascii="Times New Roman" w:hAnsi="Times New Roman" w:cs="Times New Roman"/>
        </w:rPr>
        <w:t xml:space="preserve"> and YouTube, as Miya said, and only then did I get it.</w:t>
      </w:r>
    </w:p>
    <w:p w14:paraId="2AB0FA4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(00:53:44): </w:t>
      </w:r>
      <w:r>
        <w:rPr>
          <w:rFonts w:hint="eastAsia" w:ascii="Times New Roman" w:hAnsi="Times New Roman" w:cs="Times New Roman"/>
          <w:lang w:val="en-US" w:eastAsia="zh-CN"/>
        </w:rPr>
        <w:t>Lingli</w:t>
      </w:r>
      <w:r>
        <w:rPr>
          <w:rFonts w:ascii="Times New Roman" w:hAnsi="Times New Roman" w:cs="Times New Roman"/>
        </w:rPr>
        <w:t>, do you have any particular case you want to share with us?</w:t>
      </w:r>
    </w:p>
    <w:p w14:paraId="45394D26">
      <w:pPr>
        <w:jc w:val="both"/>
        <w:rPr>
          <w:rFonts w:ascii="Times New Roman" w:hAnsi="Times New Roman" w:cs="Times New Roman"/>
          <w:lang w:eastAsia="zh-CN"/>
        </w:rPr>
      </w:pPr>
      <w:r>
        <w:rPr>
          <w:rFonts w:ascii="Times New Roman" w:hAnsi="Times New Roman" w:cs="Times New Roman"/>
          <w:lang w:eastAsia="zh-CN"/>
        </w:rPr>
        <w:t>Yao Ling</w:t>
      </w:r>
      <w:r>
        <w:rPr>
          <w:rFonts w:hint="eastAsia" w:ascii="Times New Roman" w:hAnsi="Times New Roman" w:cs="Times New Roman"/>
          <w:lang w:val="en-US" w:eastAsia="zh-CN"/>
        </w:rPr>
        <w:t>l</w:t>
      </w:r>
      <w:r>
        <w:rPr>
          <w:rFonts w:ascii="Times New Roman" w:hAnsi="Times New Roman" w:cs="Times New Roman"/>
          <w:lang w:eastAsia="zh-CN"/>
        </w:rPr>
        <w:t xml:space="preserve">i </w:t>
      </w:r>
      <w:r>
        <w:rPr>
          <w:rFonts w:ascii="Times New Roman" w:hAnsi="Times New Roman" w:cs="Times New Roman"/>
        </w:rPr>
        <w:t xml:space="preserve">(00:53:56): I don't think I've met many exceptional </w:t>
      </w:r>
      <w:r>
        <w:rPr>
          <w:rFonts w:ascii="Times New Roman" w:hAnsi="Times New Roman" w:cs="Times New Roman"/>
          <w:lang w:eastAsia="zh-CN"/>
        </w:rPr>
        <w:t xml:space="preserve">cases </w:t>
      </w:r>
      <w:r>
        <w:rPr>
          <w:rFonts w:ascii="Times New Roman" w:hAnsi="Times New Roman" w:cs="Times New Roman"/>
        </w:rPr>
        <w:t>yet</w:t>
      </w:r>
      <w:r>
        <w:rPr>
          <w:rFonts w:ascii="Times New Roman" w:hAnsi="Times New Roman" w:cs="Times New Roman"/>
          <w:lang w:eastAsia="zh-CN"/>
        </w:rPr>
        <w:t>.</w:t>
      </w:r>
    </w:p>
    <w:p w14:paraId="1819B40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(00:54:04): Okay, where's </w:t>
      </w:r>
      <w:r>
        <w:rPr>
          <w:rFonts w:ascii="Times New Roman" w:hAnsi="Times New Roman" w:cs="Times New Roman"/>
          <w:lang w:eastAsia="zh-CN"/>
        </w:rPr>
        <w:t>Miya</w:t>
      </w:r>
      <w:r>
        <w:rPr>
          <w:rFonts w:ascii="Times New Roman" w:hAnsi="Times New Roman" w:cs="Times New Roman"/>
        </w:rPr>
        <w:t>?</w:t>
      </w:r>
    </w:p>
    <w:p w14:paraId="766934FA">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(00:54:07): When I first </w:t>
      </w:r>
      <w:r>
        <w:rPr>
          <w:rFonts w:ascii="Times New Roman" w:hAnsi="Times New Roman" w:cs="Times New Roman"/>
          <w:lang w:eastAsia="zh-CN"/>
        </w:rPr>
        <w:t xml:space="preserve">started </w:t>
      </w:r>
      <w:r>
        <w:rPr>
          <w:rFonts w:ascii="Times New Roman" w:hAnsi="Times New Roman" w:cs="Times New Roman"/>
        </w:rPr>
        <w:t xml:space="preserve">teaching in English, I didn't really understand what the teacher was saying, </w:t>
      </w:r>
      <w:r>
        <w:rPr>
          <w:rFonts w:ascii="Times New Roman" w:hAnsi="Times New Roman" w:cs="Times New Roman"/>
          <w:lang w:eastAsia="zh-CN"/>
        </w:rPr>
        <w:t xml:space="preserve">but </w:t>
      </w:r>
      <w:r>
        <w:rPr>
          <w:rFonts w:ascii="Times New Roman" w:hAnsi="Times New Roman" w:cs="Times New Roman"/>
        </w:rPr>
        <w:t xml:space="preserve">the teacher liked to ask me to answer questions, </w:t>
      </w:r>
      <w:r>
        <w:rPr>
          <w:rFonts w:ascii="Times New Roman" w:hAnsi="Times New Roman" w:cs="Times New Roman"/>
          <w:lang w:eastAsia="zh-CN"/>
        </w:rPr>
        <w:t xml:space="preserve">probably </w:t>
      </w:r>
      <w:r>
        <w:rPr>
          <w:rFonts w:ascii="Times New Roman" w:hAnsi="Times New Roman" w:cs="Times New Roman"/>
        </w:rPr>
        <w:t xml:space="preserve">because my English name was so easy to remember. I regret a little bit that I should have given a name that was hard to remember. </w:t>
      </w:r>
      <w:r>
        <w:rPr>
          <w:rFonts w:ascii="Times New Roman" w:hAnsi="Times New Roman" w:cs="Times New Roman"/>
          <w:lang w:eastAsia="zh-CN"/>
        </w:rPr>
        <w:t xml:space="preserve">My hearing was </w:t>
      </w:r>
      <w:r>
        <w:rPr>
          <w:rFonts w:ascii="Times New Roman" w:hAnsi="Times New Roman" w:cs="Times New Roman"/>
        </w:rPr>
        <w:t xml:space="preserve">terrible, and I could hardly understand what the teacher said, so my voice </w:t>
      </w:r>
      <w:r>
        <w:rPr>
          <w:rFonts w:ascii="Times New Roman" w:hAnsi="Times New Roman" w:cs="Times New Roman"/>
          <w:lang w:eastAsia="zh-CN"/>
        </w:rPr>
        <w:t xml:space="preserve">instant </w:t>
      </w:r>
      <w:r>
        <w:rPr>
          <w:rFonts w:ascii="Times New Roman" w:hAnsi="Times New Roman" w:cs="Times New Roman"/>
        </w:rPr>
        <w:t xml:space="preserve">translation helped me a </w:t>
      </w:r>
      <w:r>
        <w:rPr>
          <w:rFonts w:ascii="Times New Roman" w:hAnsi="Times New Roman" w:cs="Times New Roman"/>
          <w:lang w:eastAsia="zh-CN"/>
        </w:rPr>
        <w:t>lot</w:t>
      </w:r>
      <w:r>
        <w:rPr>
          <w:rFonts w:ascii="Times New Roman" w:hAnsi="Times New Roman" w:cs="Times New Roman"/>
        </w:rPr>
        <w:t xml:space="preserve">. I put my mobile phone next to me during the online class, and when </w:t>
      </w:r>
      <w:r>
        <w:rPr>
          <w:rFonts w:ascii="Times New Roman" w:hAnsi="Times New Roman" w:cs="Times New Roman"/>
          <w:lang w:eastAsia="zh-CN"/>
        </w:rPr>
        <w:t xml:space="preserve">the teacher asked me a question, the app would </w:t>
      </w:r>
      <w:r>
        <w:rPr>
          <w:rFonts w:ascii="Times New Roman" w:hAnsi="Times New Roman" w:cs="Times New Roman"/>
        </w:rPr>
        <w:t>translate it</w:t>
      </w:r>
      <w:r>
        <w:rPr>
          <w:rFonts w:ascii="Times New Roman" w:hAnsi="Times New Roman" w:cs="Times New Roman"/>
          <w:lang w:eastAsia="zh-CN"/>
        </w:rPr>
        <w:t xml:space="preserve">, and then I would </w:t>
      </w:r>
      <w:r>
        <w:rPr>
          <w:rFonts w:ascii="Times New Roman" w:hAnsi="Times New Roman" w:cs="Times New Roman"/>
        </w:rPr>
        <w:t>answer it.</w:t>
      </w:r>
    </w:p>
    <w:p w14:paraId="114D627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(00:54:42): This is also the white-knuckle kind you don't have to pay for.</w:t>
      </w:r>
    </w:p>
    <w:p w14:paraId="5EEFA190">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(00:54:45): Yes, I was less experienced then. I </w:t>
      </w:r>
      <w:r>
        <w:rPr>
          <w:rFonts w:ascii="Times New Roman" w:hAnsi="Times New Roman" w:cs="Times New Roman"/>
          <w:lang w:eastAsia="zh-CN"/>
        </w:rPr>
        <w:t xml:space="preserve">only knew that the translation software </w:t>
      </w:r>
      <w:r>
        <w:rPr>
          <w:rFonts w:ascii="Times New Roman" w:hAnsi="Times New Roman" w:cs="Times New Roman"/>
        </w:rPr>
        <w:t xml:space="preserve">was free for </w:t>
      </w:r>
      <w:r>
        <w:rPr>
          <w:rFonts w:ascii="Times New Roman" w:hAnsi="Times New Roman" w:cs="Times New Roman"/>
          <w:lang w:eastAsia="zh-CN"/>
        </w:rPr>
        <w:t xml:space="preserve">a fixed number </w:t>
      </w:r>
      <w:r>
        <w:rPr>
          <w:rFonts w:ascii="Times New Roman" w:hAnsi="Times New Roman" w:cs="Times New Roman"/>
        </w:rPr>
        <w:t>of hours per month. Later, I learned more about other software.</w:t>
      </w:r>
    </w:p>
    <w:p w14:paraId="72C329B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(00:55:14): It seems that social media has a very important role for us, whether undergraduates or PhDs, in our learning process. With the help of social media, I would also like to know the biggest academic or social challenges we have encountered in adapting to life in Malaysia. Are there any challenges that are difficult for us? Is there anything complicated </w:t>
      </w:r>
      <w:r>
        <w:rPr>
          <w:rFonts w:ascii="Times New Roman" w:hAnsi="Times New Roman" w:cs="Times New Roman"/>
          <w:lang w:eastAsia="zh-CN"/>
        </w:rPr>
        <w:t>that</w:t>
      </w:r>
      <w:r>
        <w:rPr>
          <w:rFonts w:ascii="Times New Roman" w:hAnsi="Times New Roman" w:cs="Times New Roman"/>
        </w:rPr>
        <w:t xml:space="preserve"> you've experienced in your studies since you first arrived in Malaysia as a freshman that you can share with us?</w:t>
      </w:r>
    </w:p>
    <w:p w14:paraId="7E3BF68D">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(00:56:04): Can I say that eating is kind of a harder one</w:t>
      </w:r>
      <w:r>
        <w:rPr>
          <w:rFonts w:ascii="Times New Roman" w:hAnsi="Times New Roman" w:cs="Times New Roman"/>
          <w:lang w:eastAsia="zh-CN"/>
        </w:rPr>
        <w:t xml:space="preserve">? </w:t>
      </w:r>
      <w:r>
        <w:rPr>
          <w:rFonts w:ascii="Times New Roman" w:hAnsi="Times New Roman" w:cs="Times New Roman"/>
        </w:rPr>
        <w:t xml:space="preserve">Because I've been over here just once when I was really craving something, I went to a </w:t>
      </w:r>
      <w:r>
        <w:rPr>
          <w:rFonts w:ascii="Times New Roman" w:hAnsi="Times New Roman" w:cs="Times New Roman"/>
          <w:lang w:eastAsia="zh-CN"/>
        </w:rPr>
        <w:t xml:space="preserve">local </w:t>
      </w:r>
      <w:r>
        <w:rPr>
          <w:rFonts w:ascii="Times New Roman" w:hAnsi="Times New Roman" w:cs="Times New Roman"/>
        </w:rPr>
        <w:t xml:space="preserve">Indian </w:t>
      </w:r>
      <w:r>
        <w:rPr>
          <w:rFonts w:ascii="Times New Roman" w:hAnsi="Times New Roman" w:cs="Times New Roman"/>
          <w:lang w:eastAsia="zh-CN"/>
        </w:rPr>
        <w:t xml:space="preserve">restaurant. I </w:t>
      </w:r>
      <w:r>
        <w:rPr>
          <w:rFonts w:ascii="Times New Roman" w:hAnsi="Times New Roman" w:cs="Times New Roman"/>
        </w:rPr>
        <w:t>had a piece of chicken curry, fried chicken, and a small lump of rice</w:t>
      </w:r>
      <w:r>
        <w:rPr>
          <w:rFonts w:ascii="Times New Roman" w:hAnsi="Times New Roman" w:cs="Times New Roman"/>
          <w:lang w:eastAsia="zh-CN"/>
        </w:rPr>
        <w:t xml:space="preserve">. </w:t>
      </w:r>
      <w:r>
        <w:rPr>
          <w:rFonts w:ascii="Times New Roman" w:hAnsi="Times New Roman" w:cs="Times New Roman"/>
        </w:rPr>
        <w:t xml:space="preserve">And then at about 2 am that morning, I catapulted myself out of bed </w:t>
      </w:r>
      <w:r>
        <w:rPr>
          <w:rFonts w:ascii="Times New Roman" w:hAnsi="Times New Roman" w:cs="Times New Roman"/>
          <w:lang w:eastAsia="zh-CN"/>
        </w:rPr>
        <w:t>to go to the loo</w:t>
      </w:r>
      <w:r>
        <w:rPr>
          <w:rFonts w:hint="eastAsia" w:ascii="Times New Roman" w:hAnsi="Times New Roman" w:cs="Times New Roman"/>
          <w:lang w:eastAsia="zh-CN"/>
        </w:rPr>
        <w:t>.</w:t>
      </w:r>
      <w:r>
        <w:rPr>
          <w:rFonts w:ascii="Times New Roman" w:hAnsi="Times New Roman" w:cs="Times New Roman"/>
        </w:rPr>
        <w:t xml:space="preserve"> When the air-conditioning blew in the morning</w:t>
      </w:r>
      <w:r>
        <w:rPr>
          <w:rFonts w:hint="eastAsia" w:ascii="Times New Roman" w:hAnsi="Times New Roman" w:cs="Times New Roman"/>
          <w:lang w:eastAsia="zh-CN"/>
        </w:rPr>
        <w:t xml:space="preserve"> in classroom</w:t>
      </w:r>
      <w:r>
        <w:rPr>
          <w:rFonts w:ascii="Times New Roman" w:hAnsi="Times New Roman" w:cs="Times New Roman"/>
        </w:rPr>
        <w:t>, I had to go to the toilet</w:t>
      </w:r>
      <w:r>
        <w:rPr>
          <w:rFonts w:ascii="Times New Roman" w:hAnsi="Times New Roman" w:cs="Times New Roman"/>
          <w:lang w:eastAsia="zh-CN"/>
        </w:rPr>
        <w:t>.</w:t>
      </w:r>
      <w:r>
        <w:rPr>
          <w:rFonts w:ascii="Times New Roman" w:hAnsi="Times New Roman" w:cs="Times New Roman"/>
        </w:rPr>
        <w:t xml:space="preserve"> That one meal alone gave me gastroenteritis. </w:t>
      </w:r>
      <w:r>
        <w:rPr>
          <w:rFonts w:ascii="Times New Roman" w:hAnsi="Times New Roman" w:cs="Times New Roman"/>
          <w:lang w:eastAsia="zh-CN"/>
        </w:rPr>
        <w:t xml:space="preserve">Also, </w:t>
      </w:r>
      <w:r>
        <w:rPr>
          <w:rFonts w:ascii="Times New Roman" w:hAnsi="Times New Roman" w:cs="Times New Roman"/>
        </w:rPr>
        <w:t>I didn't have any medicine on my side. The medicine I brought home only stopped it temporarily for a few hours. Then, once the air conditioning blew, or if I ate something again, it continued to give me diarrhoea. It's a pretty big challenge for my study career.</w:t>
      </w:r>
    </w:p>
    <w:p w14:paraId="34AA21F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(00:57:09): Will it still be now?</w:t>
      </w:r>
    </w:p>
    <w:p w14:paraId="683CA2B9">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(00:57:10): No, that one was completely cured when I returned home six months ago.</w:t>
      </w:r>
    </w:p>
    <w:p w14:paraId="1FA0E40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(00:57:14): That's great; otherwise, it's so painful. You've stayed in a situation that lasted two or three years.</w:t>
      </w:r>
    </w:p>
    <w:p w14:paraId="259A06E7">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(00:57:20): There was no way to go out and buy medicine during the epidemic. It was just like that all the time</w:t>
      </w:r>
      <w:r>
        <w:rPr>
          <w:rFonts w:ascii="Times New Roman" w:hAnsi="Times New Roman" w:cs="Times New Roman"/>
          <w:lang w:eastAsia="zh-CN"/>
        </w:rPr>
        <w:t xml:space="preserve">. </w:t>
      </w:r>
      <w:r>
        <w:rPr>
          <w:rFonts w:ascii="Times New Roman" w:hAnsi="Times New Roman" w:cs="Times New Roman"/>
        </w:rPr>
        <w:t>It was too painful, really too painful!</w:t>
      </w:r>
    </w:p>
    <w:p w14:paraId="054157DE">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(00:58:03): Yes, it's really painful, </w:t>
      </w:r>
      <w:r>
        <w:rPr>
          <w:rFonts w:ascii="Times New Roman" w:hAnsi="Times New Roman" w:cs="Times New Roman"/>
          <w:lang w:eastAsia="zh-CN"/>
        </w:rPr>
        <w:t xml:space="preserve">Mavis. What's </w:t>
      </w:r>
      <w:r>
        <w:rPr>
          <w:rFonts w:ascii="Times New Roman" w:hAnsi="Times New Roman" w:cs="Times New Roman"/>
        </w:rPr>
        <w:t>the biggest challenge you've encountered since you first came to Malaysia</w:t>
      </w:r>
      <w:r>
        <w:rPr>
          <w:rFonts w:ascii="Times New Roman" w:hAnsi="Times New Roman" w:cs="Times New Roman"/>
          <w:lang w:eastAsia="zh-CN"/>
        </w:rPr>
        <w:t>?</w:t>
      </w:r>
    </w:p>
    <w:p w14:paraId="484F038D">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(00:58:22): The biggest challenge would have to be recently, I lost my passport, and I</w:t>
      </w:r>
      <w:r>
        <w:rPr>
          <w:rFonts w:ascii="Times New Roman" w:hAnsi="Times New Roman" w:cs="Times New Roman"/>
          <w:lang w:eastAsia="zh-CN"/>
        </w:rPr>
        <w:t xml:space="preserve">'m in the process of </w:t>
      </w:r>
      <w:r>
        <w:rPr>
          <w:rFonts w:ascii="Times New Roman" w:hAnsi="Times New Roman" w:cs="Times New Roman"/>
        </w:rPr>
        <w:t xml:space="preserve">replacing it recently, but it's a pain in the arse. Firstly, you have to go to your school to prove that you are a student at that school, then go to the police station and report the case. Then you have to go to the police station and get a letter from the police, and then </w:t>
      </w:r>
      <w:r>
        <w:rPr>
          <w:rFonts w:ascii="Times New Roman" w:hAnsi="Times New Roman" w:cs="Times New Roman"/>
          <w:lang w:eastAsia="zh-CN"/>
        </w:rPr>
        <w:t>you have to go to the consulate and take your photo</w:t>
      </w:r>
      <w:r>
        <w:rPr>
          <w:rFonts w:ascii="Times New Roman" w:hAnsi="Times New Roman" w:cs="Times New Roman"/>
        </w:rPr>
        <w:t>. Then you have to go to the consulate and have your photo taken. You have to hand in the documents and so on, and then apply for a student visa after your passport is renewed.</w:t>
      </w:r>
    </w:p>
    <w:p w14:paraId="199B5D6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(00:59:03): Well, watch out for that next time</w:t>
      </w:r>
      <w:r>
        <w:rPr>
          <w:rFonts w:ascii="Times New Roman" w:hAnsi="Times New Roman" w:cs="Times New Roman"/>
          <w:lang w:eastAsia="zh-CN"/>
        </w:rPr>
        <w:t xml:space="preserve">, </w:t>
      </w:r>
      <w:r>
        <w:rPr>
          <w:rFonts w:ascii="Times New Roman" w:hAnsi="Times New Roman" w:cs="Times New Roman"/>
        </w:rPr>
        <w:t>Harrison</w:t>
      </w:r>
      <w:r>
        <w:rPr>
          <w:rFonts w:ascii="Times New Roman" w:hAnsi="Times New Roman" w:cs="Times New Roman"/>
          <w:lang w:eastAsia="zh-CN"/>
        </w:rPr>
        <w:t xml:space="preserve">, what </w:t>
      </w:r>
      <w:r>
        <w:rPr>
          <w:rFonts w:ascii="Times New Roman" w:hAnsi="Times New Roman" w:cs="Times New Roman"/>
        </w:rPr>
        <w:t xml:space="preserve">about you? </w:t>
      </w:r>
    </w:p>
    <w:p w14:paraId="58134CEF">
      <w:pPr>
        <w:jc w:val="both"/>
        <w:rPr>
          <w:rFonts w:hint="eastAsia" w:ascii="Times New Roman" w:hAnsi="Times New Roman" w:cs="Times New Roman"/>
        </w:rPr>
      </w:pPr>
      <w:r>
        <w:rPr>
          <w:rFonts w:ascii="Times New Roman" w:hAnsi="Times New Roman" w:cs="Times New Roman"/>
        </w:rPr>
        <w:t>Harrison(00:59:14):</w:t>
      </w:r>
      <w:r>
        <w:rPr>
          <w:rFonts w:hint="eastAsia" w:ascii="Times New Roman" w:hAnsi="Times New Roman" w:cs="Times New Roman"/>
          <w:lang w:val="en-US" w:eastAsia="zh-CN"/>
        </w:rPr>
        <w:t xml:space="preserve"> </w:t>
      </w:r>
      <w:r>
        <w:rPr>
          <w:rFonts w:hint="eastAsia" w:ascii="Times New Roman" w:hAnsi="Times New Roman" w:cs="Times New Roman"/>
        </w:rPr>
        <w:t xml:space="preserve">I personally dislike giving speeches. Every time I give a presentation, I get scared and flush. However, the class has a lot of presentations, such as the defence and others. So I have no choice but to practice. </w:t>
      </w:r>
    </w:p>
    <w:p w14:paraId="1EE5C95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(00:59:50): It does get very stressful. Especially with a full </w:t>
      </w:r>
      <w:r>
        <w:rPr>
          <w:rFonts w:ascii="Times New Roman" w:hAnsi="Times New Roman" w:cs="Times New Roman"/>
          <w:lang w:eastAsia="zh-CN"/>
        </w:rPr>
        <w:t xml:space="preserve">English </w:t>
      </w:r>
      <w:r>
        <w:rPr>
          <w:rFonts w:ascii="Times New Roman" w:hAnsi="Times New Roman" w:cs="Times New Roman"/>
        </w:rPr>
        <w:t xml:space="preserve">transcript. </w:t>
      </w:r>
      <w:r>
        <w:rPr>
          <w:rFonts w:ascii="Times New Roman" w:hAnsi="Times New Roman" w:cs="Times New Roman"/>
          <w:lang w:eastAsia="zh-CN"/>
        </w:rPr>
        <w:t xml:space="preserve">Eva, what </w:t>
      </w:r>
      <w:r>
        <w:rPr>
          <w:rFonts w:ascii="Times New Roman" w:hAnsi="Times New Roman" w:cs="Times New Roman"/>
        </w:rPr>
        <w:t>about you?</w:t>
      </w:r>
    </w:p>
    <w:p w14:paraId="58DFC366">
      <w:pPr>
        <w:jc w:val="both"/>
        <w:rPr>
          <w:rFonts w:ascii="Times New Roman" w:hAnsi="Times New Roman" w:cs="Times New Roman"/>
          <w:lang w:eastAsia="zh-CN"/>
        </w:rPr>
      </w:pPr>
      <w:r>
        <w:rPr>
          <w:rFonts w:ascii="Times New Roman" w:hAnsi="Times New Roman" w:cs="Times New Roman"/>
          <w:lang w:eastAsia="zh-CN"/>
        </w:rPr>
        <w:t>Yao Ling</w:t>
      </w:r>
      <w:r>
        <w:rPr>
          <w:rFonts w:hint="eastAsia" w:ascii="Times New Roman" w:hAnsi="Times New Roman" w:cs="Times New Roman"/>
          <w:lang w:val="en-US" w:eastAsia="zh-CN"/>
        </w:rPr>
        <w:t>l</w:t>
      </w:r>
      <w:r>
        <w:rPr>
          <w:rFonts w:ascii="Times New Roman" w:hAnsi="Times New Roman" w:cs="Times New Roman"/>
          <w:lang w:eastAsia="zh-CN"/>
        </w:rPr>
        <w:t xml:space="preserve">i </w:t>
      </w:r>
      <w:r>
        <w:rPr>
          <w:rFonts w:ascii="Times New Roman" w:hAnsi="Times New Roman" w:cs="Times New Roman"/>
        </w:rPr>
        <w:t xml:space="preserve">(01:00:09): </w:t>
      </w:r>
      <w:r>
        <w:rPr>
          <w:rFonts w:ascii="Times New Roman" w:hAnsi="Times New Roman" w:cs="Times New Roman"/>
          <w:lang w:eastAsia="zh-CN"/>
        </w:rPr>
        <w:t xml:space="preserve">Does </w:t>
      </w:r>
      <w:r>
        <w:rPr>
          <w:rFonts w:ascii="Times New Roman" w:hAnsi="Times New Roman" w:cs="Times New Roman"/>
        </w:rPr>
        <w:t xml:space="preserve">taking a taxi </w:t>
      </w:r>
      <w:r>
        <w:rPr>
          <w:rFonts w:ascii="Times New Roman" w:hAnsi="Times New Roman" w:cs="Times New Roman"/>
          <w:lang w:eastAsia="zh-CN"/>
        </w:rPr>
        <w:t xml:space="preserve">with Grab </w:t>
      </w:r>
      <w:r>
        <w:rPr>
          <w:rFonts w:ascii="Times New Roman" w:hAnsi="Times New Roman" w:cs="Times New Roman"/>
        </w:rPr>
        <w:t>count</w:t>
      </w:r>
      <w:r>
        <w:rPr>
          <w:rFonts w:ascii="Times New Roman" w:hAnsi="Times New Roman" w:cs="Times New Roman"/>
          <w:lang w:eastAsia="zh-CN"/>
        </w:rPr>
        <w:t xml:space="preserve">? I </w:t>
      </w:r>
      <w:r>
        <w:rPr>
          <w:rFonts w:ascii="Times New Roman" w:hAnsi="Times New Roman" w:cs="Times New Roman"/>
        </w:rPr>
        <w:t xml:space="preserve">often </w:t>
      </w:r>
      <w:r>
        <w:rPr>
          <w:rFonts w:ascii="Times New Roman" w:hAnsi="Times New Roman" w:cs="Times New Roman"/>
          <w:lang w:eastAsia="zh-CN"/>
        </w:rPr>
        <w:t xml:space="preserve">have to go to school and </w:t>
      </w:r>
      <w:r>
        <w:rPr>
          <w:rFonts w:ascii="Times New Roman" w:hAnsi="Times New Roman" w:cs="Times New Roman"/>
        </w:rPr>
        <w:t>can't get a cab</w:t>
      </w:r>
      <w:r>
        <w:rPr>
          <w:rFonts w:ascii="Times New Roman" w:hAnsi="Times New Roman" w:cs="Times New Roman"/>
          <w:lang w:eastAsia="zh-CN"/>
        </w:rPr>
        <w:t xml:space="preserve">, and I have to rush to </w:t>
      </w:r>
      <w:r>
        <w:rPr>
          <w:rFonts w:ascii="Times New Roman" w:hAnsi="Times New Roman" w:cs="Times New Roman"/>
        </w:rPr>
        <w:t xml:space="preserve">class in a hurry, especially when it rains </w:t>
      </w:r>
      <w:r>
        <w:rPr>
          <w:rFonts w:ascii="Times New Roman" w:hAnsi="Times New Roman" w:cs="Times New Roman"/>
          <w:lang w:eastAsia="zh-CN"/>
        </w:rPr>
        <w:t>even more.</w:t>
      </w:r>
    </w:p>
    <w:p w14:paraId="5C34667F">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(01:00:35): </w:t>
      </w:r>
      <w:r>
        <w:rPr>
          <w:rFonts w:ascii="Times New Roman" w:hAnsi="Times New Roman" w:cs="Times New Roman"/>
          <w:lang w:eastAsia="zh-CN"/>
        </w:rPr>
        <w:t xml:space="preserve">Do </w:t>
      </w:r>
      <w:r>
        <w:rPr>
          <w:rFonts w:ascii="Times New Roman" w:hAnsi="Times New Roman" w:cs="Times New Roman"/>
        </w:rPr>
        <w:t>you basically live off-campus as undergraduates</w:t>
      </w:r>
      <w:r>
        <w:rPr>
          <w:rFonts w:ascii="Times New Roman" w:hAnsi="Times New Roman" w:cs="Times New Roman"/>
          <w:lang w:eastAsia="zh-CN"/>
        </w:rPr>
        <w:t>?</w:t>
      </w:r>
    </w:p>
    <w:p w14:paraId="20878CA7">
      <w:pPr>
        <w:jc w:val="both"/>
        <w:rPr>
          <w:rFonts w:ascii="Times New Roman" w:hAnsi="Times New Roman" w:cs="Times New Roman"/>
        </w:rPr>
      </w:pPr>
      <w:r>
        <w:rPr>
          <w:rFonts w:ascii="Times New Roman" w:hAnsi="Times New Roman" w:cs="Times New Roman"/>
          <w:lang w:eastAsia="zh-CN"/>
        </w:rPr>
        <w:t xml:space="preserve">Yao </w:t>
      </w:r>
      <w:r>
        <w:rPr>
          <w:rFonts w:hint="eastAsia" w:ascii="Times New Roman" w:hAnsi="Times New Roman" w:cs="Times New Roman"/>
          <w:lang w:eastAsia="zh-CN"/>
        </w:rPr>
        <w:t xml:space="preserve">Lingli </w:t>
      </w:r>
      <w:r>
        <w:rPr>
          <w:rFonts w:ascii="Times New Roman" w:hAnsi="Times New Roman" w:cs="Times New Roman"/>
        </w:rPr>
        <w:t>(01:00:42): I live off-campus.</w:t>
      </w:r>
    </w:p>
    <w:p w14:paraId="24A9862B">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(01:00:44): Yeah, I often can't get a </w:t>
      </w:r>
      <w:r>
        <w:rPr>
          <w:rFonts w:ascii="Times New Roman" w:hAnsi="Times New Roman" w:cs="Times New Roman"/>
          <w:lang w:eastAsia="zh-CN"/>
        </w:rPr>
        <w:t>taxi with Grab</w:t>
      </w:r>
      <w:r>
        <w:rPr>
          <w:rFonts w:ascii="Times New Roman" w:hAnsi="Times New Roman" w:cs="Times New Roman"/>
        </w:rPr>
        <w:t xml:space="preserve">. I had so many early morning </w:t>
      </w:r>
      <w:r>
        <w:rPr>
          <w:rFonts w:ascii="Times New Roman" w:hAnsi="Times New Roman" w:cs="Times New Roman"/>
          <w:lang w:eastAsia="zh-CN"/>
        </w:rPr>
        <w:t>classes</w:t>
      </w:r>
      <w:r>
        <w:rPr>
          <w:rFonts w:ascii="Times New Roman" w:hAnsi="Times New Roman" w:cs="Times New Roman"/>
        </w:rPr>
        <w:t xml:space="preserve"> last semester that I couldn't </w:t>
      </w:r>
      <w:r>
        <w:rPr>
          <w:rFonts w:ascii="Times New Roman" w:hAnsi="Times New Roman" w:cs="Times New Roman"/>
          <w:lang w:eastAsia="zh-CN"/>
        </w:rPr>
        <w:t xml:space="preserve">get a cab, even </w:t>
      </w:r>
      <w:r>
        <w:rPr>
          <w:rFonts w:ascii="Times New Roman" w:hAnsi="Times New Roman" w:cs="Times New Roman"/>
        </w:rPr>
        <w:t>with extra money</w:t>
      </w:r>
      <w:r>
        <w:rPr>
          <w:rFonts w:ascii="Times New Roman" w:hAnsi="Times New Roman" w:cs="Times New Roman"/>
          <w:lang w:eastAsia="zh-CN"/>
        </w:rPr>
        <w:t>. I</w:t>
      </w:r>
      <w:r>
        <w:rPr>
          <w:rFonts w:ascii="Times New Roman" w:hAnsi="Times New Roman" w:cs="Times New Roman"/>
        </w:rPr>
        <w:t>t was expensive and hard to get a taxi.</w:t>
      </w:r>
    </w:p>
    <w:p w14:paraId="529EC30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(01:00:57): Indeed, don't you usually live in a neighbourhood with a direct bus connection to the school?</w:t>
      </w:r>
    </w:p>
    <w:p w14:paraId="5BF733DD">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(01:01:09): Yes, there are, near our school</w:t>
      </w:r>
      <w:r>
        <w:rPr>
          <w:rFonts w:ascii="Times New Roman" w:hAnsi="Times New Roman" w:cs="Times New Roman"/>
          <w:lang w:eastAsia="zh-CN"/>
        </w:rPr>
        <w:t xml:space="preserve">. </w:t>
      </w:r>
      <w:r>
        <w:rPr>
          <w:rFonts w:ascii="Times New Roman" w:hAnsi="Times New Roman" w:cs="Times New Roman"/>
        </w:rPr>
        <w:t>So, I couldn't stand it in the middle of last semester and moved to a place with a bus</w:t>
      </w:r>
      <w:r>
        <w:rPr>
          <w:rFonts w:ascii="Times New Roman" w:hAnsi="Times New Roman" w:cs="Times New Roman"/>
          <w:lang w:eastAsia="zh-CN"/>
        </w:rPr>
        <w:t xml:space="preserve">. </w:t>
      </w:r>
      <w:r>
        <w:rPr>
          <w:rFonts w:ascii="Times New Roman" w:hAnsi="Times New Roman" w:cs="Times New Roman"/>
        </w:rPr>
        <w:t xml:space="preserve">Because I couldn't get a bus, I </w:t>
      </w:r>
      <w:r>
        <w:rPr>
          <w:rFonts w:ascii="Times New Roman" w:hAnsi="Times New Roman" w:cs="Times New Roman"/>
          <w:lang w:eastAsia="zh-CN"/>
        </w:rPr>
        <w:t xml:space="preserve">had </w:t>
      </w:r>
      <w:r>
        <w:rPr>
          <w:rFonts w:ascii="Times New Roman" w:hAnsi="Times New Roman" w:cs="Times New Roman"/>
        </w:rPr>
        <w:t>so many classes waiting for me to get a bus to the school before I sat there for less than ten minutes after class, swiped a code and went home</w:t>
      </w:r>
      <w:r>
        <w:rPr>
          <w:rFonts w:ascii="Times New Roman" w:hAnsi="Times New Roman" w:cs="Times New Roman"/>
          <w:lang w:eastAsia="zh-CN"/>
        </w:rPr>
        <w:t xml:space="preserve">, and </w:t>
      </w:r>
      <w:r>
        <w:rPr>
          <w:rFonts w:ascii="Times New Roman" w:hAnsi="Times New Roman" w:cs="Times New Roman"/>
        </w:rPr>
        <w:t>that's how it was all the time.</w:t>
      </w:r>
    </w:p>
    <w:p w14:paraId="084ECBE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(01:01:29): Will it </w:t>
      </w:r>
      <w:r>
        <w:rPr>
          <w:rFonts w:ascii="Times New Roman" w:hAnsi="Times New Roman" w:cs="Times New Roman"/>
          <w:lang w:eastAsia="zh-CN"/>
        </w:rPr>
        <w:t xml:space="preserve">give a </w:t>
      </w:r>
      <w:r>
        <w:rPr>
          <w:rFonts w:ascii="Times New Roman" w:hAnsi="Times New Roman" w:cs="Times New Roman"/>
        </w:rPr>
        <w:t xml:space="preserve">bad impression </w:t>
      </w:r>
      <w:r>
        <w:rPr>
          <w:rFonts w:ascii="Times New Roman" w:hAnsi="Times New Roman" w:cs="Times New Roman"/>
          <w:lang w:eastAsia="zh-CN"/>
        </w:rPr>
        <w:t xml:space="preserve">to </w:t>
      </w:r>
      <w:r>
        <w:rPr>
          <w:rFonts w:ascii="Times New Roman" w:hAnsi="Times New Roman" w:cs="Times New Roman"/>
        </w:rPr>
        <w:t xml:space="preserve">the teacher that the class will be over in 10 minutes </w:t>
      </w:r>
      <w:r>
        <w:rPr>
          <w:rFonts w:ascii="Times New Roman" w:hAnsi="Times New Roman" w:cs="Times New Roman"/>
          <w:lang w:eastAsia="zh-CN"/>
        </w:rPr>
        <w:t>after</w:t>
      </w:r>
      <w:r>
        <w:rPr>
          <w:rFonts w:ascii="Times New Roman" w:hAnsi="Times New Roman" w:cs="Times New Roman"/>
        </w:rPr>
        <w:t xml:space="preserve"> scanning a code?</w:t>
      </w:r>
    </w:p>
    <w:p w14:paraId="62CB7DC0">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(01:01:39): </w:t>
      </w:r>
      <w:r>
        <w:rPr>
          <w:rFonts w:ascii="Times New Roman" w:hAnsi="Times New Roman" w:cs="Times New Roman"/>
          <w:lang w:eastAsia="zh-CN"/>
        </w:rPr>
        <w:t xml:space="preserve">Yes. </w:t>
      </w:r>
      <w:r>
        <w:rPr>
          <w:rFonts w:ascii="Times New Roman" w:hAnsi="Times New Roman" w:cs="Times New Roman"/>
        </w:rPr>
        <w:t>Our teachers also asked us why so many people were always late, and then we explained</w:t>
      </w:r>
      <w:r>
        <w:rPr>
          <w:rFonts w:ascii="Times New Roman" w:hAnsi="Times New Roman" w:cs="Times New Roman"/>
          <w:lang w:eastAsia="zh-CN"/>
        </w:rPr>
        <w:t xml:space="preserve"> </w:t>
      </w:r>
      <w:r>
        <w:rPr>
          <w:rFonts w:ascii="Times New Roman" w:hAnsi="Times New Roman" w:cs="Times New Roman"/>
        </w:rPr>
        <w:t>the situation</w:t>
      </w:r>
      <w:r>
        <w:rPr>
          <w:rFonts w:ascii="Times New Roman" w:hAnsi="Times New Roman" w:cs="Times New Roman"/>
          <w:lang w:eastAsia="zh-CN"/>
        </w:rPr>
        <w:t xml:space="preserve">. </w:t>
      </w:r>
      <w:r>
        <w:rPr>
          <w:rFonts w:ascii="Times New Roman" w:hAnsi="Times New Roman" w:cs="Times New Roman"/>
        </w:rPr>
        <w:t xml:space="preserve">And when we can't get a taxi, we make a mental note to take a picture </w:t>
      </w:r>
      <w:r>
        <w:rPr>
          <w:rFonts w:ascii="Times New Roman" w:hAnsi="Times New Roman" w:cs="Times New Roman"/>
          <w:lang w:eastAsia="zh-CN"/>
        </w:rPr>
        <w:t xml:space="preserve">to prove that </w:t>
      </w:r>
      <w:r>
        <w:rPr>
          <w:rFonts w:ascii="Times New Roman" w:hAnsi="Times New Roman" w:cs="Times New Roman"/>
        </w:rPr>
        <w:t>I am really taking a cab at this time and can't. Then the teacher won't give us too much trouble.</w:t>
      </w:r>
    </w:p>
    <w:p w14:paraId="5F2B6E4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(01:01:58): I can understand that, </w:t>
      </w:r>
      <w:r>
        <w:rPr>
          <w:rFonts w:ascii="Times New Roman" w:hAnsi="Times New Roman" w:cs="Times New Roman"/>
          <w:lang w:eastAsia="zh-CN"/>
        </w:rPr>
        <w:t xml:space="preserve">Miya. </w:t>
      </w:r>
      <w:r>
        <w:rPr>
          <w:rFonts w:ascii="Times New Roman" w:hAnsi="Times New Roman" w:cs="Times New Roman"/>
        </w:rPr>
        <w:t>I think we have the same undergraduate and PhD here. It's just one course, isn't it three hours?</w:t>
      </w:r>
    </w:p>
    <w:p w14:paraId="305C034C">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(01:02:09): Some classes are three or two hours</w:t>
      </w:r>
      <w:r>
        <w:rPr>
          <w:rFonts w:ascii="Times New Roman" w:hAnsi="Times New Roman" w:cs="Times New Roman"/>
          <w:lang w:eastAsia="zh-CN"/>
        </w:rPr>
        <w:t>.</w:t>
      </w:r>
      <w:r>
        <w:rPr>
          <w:rFonts w:ascii="Times New Roman" w:hAnsi="Times New Roman" w:cs="Times New Roman"/>
        </w:rPr>
        <w:t xml:space="preserve"> But there are some teachers who he dismiss the class in an hour or so, some even in less than an hour.</w:t>
      </w:r>
    </w:p>
    <w:p w14:paraId="4E511C0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(01:02:20): I see. Our next question is, have you ever encountered any special problems related to cross-cultural misunderstanding during your study abroad? For example, </w:t>
      </w:r>
      <w:r>
        <w:rPr>
          <w:rFonts w:ascii="Times New Roman" w:hAnsi="Times New Roman" w:cs="Times New Roman"/>
          <w:lang w:eastAsia="zh-CN"/>
        </w:rPr>
        <w:t xml:space="preserve">have you encountered </w:t>
      </w:r>
      <w:r>
        <w:rPr>
          <w:rFonts w:ascii="Times New Roman" w:hAnsi="Times New Roman" w:cs="Times New Roman"/>
        </w:rPr>
        <w:t xml:space="preserve">cross-cultural </w:t>
      </w:r>
      <w:r>
        <w:rPr>
          <w:rFonts w:ascii="Times New Roman" w:hAnsi="Times New Roman" w:cs="Times New Roman"/>
          <w:lang w:eastAsia="zh-CN"/>
        </w:rPr>
        <w:t xml:space="preserve">misunderstandings </w:t>
      </w:r>
      <w:r>
        <w:rPr>
          <w:rFonts w:ascii="Times New Roman" w:hAnsi="Times New Roman" w:cs="Times New Roman"/>
        </w:rPr>
        <w:t>with local people, students, residents, or teachers during your study abroad?</w:t>
      </w:r>
    </w:p>
    <w:p w14:paraId="56EEE9A4">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(01:03:05): </w:t>
      </w:r>
      <w:r>
        <w:rPr>
          <w:rFonts w:ascii="Times New Roman" w:hAnsi="Times New Roman" w:cs="Times New Roman"/>
          <w:lang w:eastAsia="zh-CN"/>
        </w:rPr>
        <w:t xml:space="preserve">Yes, the </w:t>
      </w:r>
      <w:r>
        <w:rPr>
          <w:rFonts w:ascii="Times New Roman" w:hAnsi="Times New Roman" w:cs="Times New Roman"/>
        </w:rPr>
        <w:t xml:space="preserve">dress code. We can't wear shorts and flip-flops in school, and girls can't wear </w:t>
      </w:r>
      <w:r>
        <w:rPr>
          <w:rFonts w:ascii="Times New Roman" w:hAnsi="Times New Roman" w:cs="Times New Roman"/>
          <w:lang w:eastAsia="zh-CN"/>
        </w:rPr>
        <w:t xml:space="preserve">anything </w:t>
      </w:r>
      <w:r>
        <w:rPr>
          <w:rFonts w:ascii="Times New Roman" w:hAnsi="Times New Roman" w:cs="Times New Roman"/>
        </w:rPr>
        <w:t xml:space="preserve">too revealing, like suspenders or short skirts. I remember a teacher who criticised my class for half an hour last term </w:t>
      </w:r>
      <w:r>
        <w:rPr>
          <w:rFonts w:ascii="Times New Roman" w:hAnsi="Times New Roman" w:cs="Times New Roman"/>
          <w:lang w:eastAsia="zh-CN"/>
        </w:rPr>
        <w:t xml:space="preserve">because </w:t>
      </w:r>
      <w:r>
        <w:rPr>
          <w:rFonts w:ascii="Times New Roman" w:hAnsi="Times New Roman" w:cs="Times New Roman"/>
        </w:rPr>
        <w:t xml:space="preserve">some boys wore shorts to </w:t>
      </w:r>
      <w:r>
        <w:rPr>
          <w:rFonts w:hint="eastAsia" w:ascii="Times New Roman" w:hAnsi="Times New Roman" w:cs="Times New Roman"/>
          <w:lang w:eastAsia="zh-CN"/>
        </w:rPr>
        <w:t>university</w:t>
      </w:r>
      <w:r>
        <w:rPr>
          <w:rFonts w:ascii="Times New Roman" w:hAnsi="Times New Roman" w:cs="Times New Roman"/>
        </w:rPr>
        <w:t>.</w:t>
      </w:r>
    </w:p>
    <w:p w14:paraId="571075A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(01:03:29): </w:t>
      </w:r>
      <w:r>
        <w:rPr>
          <w:rFonts w:ascii="Times New Roman" w:hAnsi="Times New Roman" w:cs="Times New Roman"/>
          <w:lang w:eastAsia="zh-CN"/>
        </w:rPr>
        <w:t xml:space="preserve">And </w:t>
      </w:r>
      <w:r>
        <w:rPr>
          <w:rFonts w:ascii="Times New Roman" w:hAnsi="Times New Roman" w:cs="Times New Roman"/>
        </w:rPr>
        <w:t>no shorts for boys?</w:t>
      </w:r>
    </w:p>
    <w:p w14:paraId="079A48C9">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(01:03:31): Yeah, and it's not OK for boys to wear shorts</w:t>
      </w:r>
      <w:r>
        <w:rPr>
          <w:rFonts w:ascii="Times New Roman" w:hAnsi="Times New Roman" w:cs="Times New Roman"/>
          <w:lang w:eastAsia="zh-CN"/>
        </w:rPr>
        <w:t xml:space="preserve">. One of the teachers in our </w:t>
      </w:r>
      <w:r>
        <w:rPr>
          <w:rFonts w:ascii="Times New Roman" w:hAnsi="Times New Roman" w:cs="Times New Roman"/>
        </w:rPr>
        <w:t xml:space="preserve">small class last term </w:t>
      </w:r>
      <w:r>
        <w:rPr>
          <w:rFonts w:ascii="Times New Roman" w:hAnsi="Times New Roman" w:cs="Times New Roman"/>
          <w:lang w:eastAsia="zh-CN"/>
        </w:rPr>
        <w:t xml:space="preserve">was working with a class of </w:t>
      </w:r>
      <w:r>
        <w:rPr>
          <w:rFonts w:ascii="Times New Roman" w:hAnsi="Times New Roman" w:cs="Times New Roman"/>
        </w:rPr>
        <w:t>twenty. The teacher was very strict about what we wore</w:t>
      </w:r>
      <w:r>
        <w:rPr>
          <w:rFonts w:ascii="Times New Roman" w:hAnsi="Times New Roman" w:cs="Times New Roman"/>
          <w:lang w:eastAsia="zh-CN"/>
        </w:rPr>
        <w:t xml:space="preserve">, and </w:t>
      </w:r>
      <w:r>
        <w:rPr>
          <w:rFonts w:ascii="Times New Roman" w:hAnsi="Times New Roman" w:cs="Times New Roman"/>
        </w:rPr>
        <w:t xml:space="preserve">she </w:t>
      </w:r>
      <w:r>
        <w:rPr>
          <w:rFonts w:ascii="Times New Roman" w:hAnsi="Times New Roman" w:cs="Times New Roman"/>
          <w:lang w:eastAsia="zh-CN"/>
        </w:rPr>
        <w:t xml:space="preserve">was very </w:t>
      </w:r>
      <w:r>
        <w:rPr>
          <w:rFonts w:ascii="Times New Roman" w:hAnsi="Times New Roman" w:cs="Times New Roman"/>
        </w:rPr>
        <w:t xml:space="preserve">concerned and said, "You have to respect me, and I can't accept you wearing shorts or skirts in </w:t>
      </w:r>
      <w:r>
        <w:rPr>
          <w:rFonts w:ascii="Times New Roman" w:hAnsi="Times New Roman" w:cs="Times New Roman"/>
          <w:lang w:eastAsia="zh-CN"/>
        </w:rPr>
        <w:t>class</w:t>
      </w:r>
      <w:r>
        <w:rPr>
          <w:rFonts w:ascii="Times New Roman" w:hAnsi="Times New Roman" w:cs="Times New Roman"/>
        </w:rPr>
        <w:t xml:space="preserve">. However, there were students who wore shorts and flip-flops in other teachers' classes, and some teachers didn't care about that, but others </w:t>
      </w:r>
      <w:r>
        <w:rPr>
          <w:rFonts w:ascii="Times New Roman" w:hAnsi="Times New Roman" w:cs="Times New Roman"/>
          <w:lang w:eastAsia="zh-CN"/>
        </w:rPr>
        <w:t>did</w:t>
      </w:r>
      <w:r>
        <w:rPr>
          <w:rFonts w:ascii="Times New Roman" w:hAnsi="Times New Roman" w:cs="Times New Roman"/>
        </w:rPr>
        <w:t>.</w:t>
      </w:r>
    </w:p>
    <w:p w14:paraId="15575BA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(01:04:14): </w:t>
      </w:r>
      <w:r>
        <w:rPr>
          <w:rFonts w:ascii="Times New Roman" w:hAnsi="Times New Roman" w:cs="Times New Roman"/>
          <w:lang w:eastAsia="zh-CN"/>
        </w:rPr>
        <w:t xml:space="preserve">It's true to respect their </w:t>
      </w:r>
      <w:r>
        <w:rPr>
          <w:rFonts w:ascii="Times New Roman" w:hAnsi="Times New Roman" w:cs="Times New Roman"/>
        </w:rPr>
        <w:t>Muslim culture. I remember I received a letter from our UKM in my mailbox before, and it asked all Chinese students entering the library not to wear skirts above the knee and shorts in the library.</w:t>
      </w:r>
    </w:p>
    <w:p w14:paraId="7169F684">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(01:04:33): </w:t>
      </w:r>
      <w:r>
        <w:rPr>
          <w:rFonts w:ascii="Times New Roman" w:hAnsi="Times New Roman" w:cs="Times New Roman"/>
          <w:lang w:eastAsia="zh-CN"/>
        </w:rPr>
        <w:t xml:space="preserve">Yes, </w:t>
      </w:r>
      <w:r>
        <w:rPr>
          <w:rFonts w:ascii="Times New Roman" w:hAnsi="Times New Roman" w:cs="Times New Roman"/>
        </w:rPr>
        <w:t>I wore a long dress below the knee once before, and he didn't even let me in</w:t>
      </w:r>
      <w:r>
        <w:rPr>
          <w:rFonts w:ascii="Times New Roman" w:hAnsi="Times New Roman" w:cs="Times New Roman"/>
          <w:lang w:eastAsia="zh-CN"/>
        </w:rPr>
        <w:t xml:space="preserve">, </w:t>
      </w:r>
      <w:r>
        <w:rPr>
          <w:rFonts w:ascii="Times New Roman" w:hAnsi="Times New Roman" w:cs="Times New Roman"/>
        </w:rPr>
        <w:t>just showing a little bit of my calf</w:t>
      </w:r>
      <w:r>
        <w:rPr>
          <w:rFonts w:ascii="Times New Roman" w:hAnsi="Times New Roman" w:cs="Times New Roman"/>
          <w:lang w:eastAsia="zh-CN"/>
        </w:rPr>
        <w:t xml:space="preserve">, and </w:t>
      </w:r>
      <w:r>
        <w:rPr>
          <w:rFonts w:ascii="Times New Roman" w:hAnsi="Times New Roman" w:cs="Times New Roman"/>
        </w:rPr>
        <w:t>he wouldn't let me in. H</w:t>
      </w:r>
      <w:r>
        <w:rPr>
          <w:rFonts w:ascii="Times New Roman" w:hAnsi="Times New Roman" w:cs="Times New Roman"/>
          <w:lang w:eastAsia="zh-CN"/>
        </w:rPr>
        <w:t xml:space="preserve">e stopped </w:t>
      </w:r>
      <w:r>
        <w:rPr>
          <w:rFonts w:ascii="Times New Roman" w:hAnsi="Times New Roman" w:cs="Times New Roman"/>
        </w:rPr>
        <w:t>me outside.</w:t>
      </w:r>
    </w:p>
    <w:p w14:paraId="5EB2DD3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(01:04:44): OK. Another weird thing I encountered was that we went to the UKM library with backpacks with computers in them for a while</w:t>
      </w:r>
      <w:r>
        <w:rPr>
          <w:rFonts w:ascii="Times New Roman" w:hAnsi="Times New Roman" w:cs="Times New Roman"/>
          <w:lang w:eastAsia="zh-CN"/>
        </w:rPr>
        <w:t xml:space="preserve">. </w:t>
      </w:r>
      <w:r>
        <w:rPr>
          <w:rFonts w:ascii="Times New Roman" w:hAnsi="Times New Roman" w:cs="Times New Roman"/>
        </w:rPr>
        <w:t xml:space="preserve">Before we went to the library, </w:t>
      </w:r>
      <w:r>
        <w:rPr>
          <w:rFonts w:ascii="Times New Roman" w:hAnsi="Times New Roman" w:cs="Times New Roman"/>
          <w:lang w:eastAsia="zh-CN"/>
        </w:rPr>
        <w:t xml:space="preserve">the caretaker </w:t>
      </w:r>
      <w:r>
        <w:rPr>
          <w:rFonts w:ascii="Times New Roman" w:hAnsi="Times New Roman" w:cs="Times New Roman"/>
        </w:rPr>
        <w:t xml:space="preserve">would go through the bag. Then, I looked to see if it contained any snacks. No snacks </w:t>
      </w:r>
      <w:r>
        <w:rPr>
          <w:rFonts w:ascii="Times New Roman" w:hAnsi="Times New Roman" w:cs="Times New Roman"/>
          <w:lang w:eastAsia="zh-CN"/>
        </w:rPr>
        <w:t xml:space="preserve">or </w:t>
      </w:r>
      <w:r>
        <w:rPr>
          <w:rFonts w:ascii="Times New Roman" w:hAnsi="Times New Roman" w:cs="Times New Roman"/>
        </w:rPr>
        <w:t>drinks were allowed in</w:t>
      </w:r>
      <w:r>
        <w:rPr>
          <w:rFonts w:ascii="Times New Roman" w:hAnsi="Times New Roman" w:cs="Times New Roman"/>
          <w:lang w:eastAsia="zh-CN"/>
        </w:rPr>
        <w:t xml:space="preserve">, which </w:t>
      </w:r>
      <w:r>
        <w:rPr>
          <w:rFonts w:ascii="Times New Roman" w:hAnsi="Times New Roman" w:cs="Times New Roman"/>
        </w:rPr>
        <w:t xml:space="preserve">I found </w:t>
      </w:r>
      <w:r>
        <w:rPr>
          <w:rFonts w:ascii="Times New Roman" w:hAnsi="Times New Roman" w:cs="Times New Roman"/>
          <w:lang w:eastAsia="zh-CN"/>
        </w:rPr>
        <w:t xml:space="preserve">a bit </w:t>
      </w:r>
      <w:r>
        <w:rPr>
          <w:rFonts w:ascii="Times New Roman" w:hAnsi="Times New Roman" w:cs="Times New Roman"/>
        </w:rPr>
        <w:t>offensive.</w:t>
      </w:r>
    </w:p>
    <w:p w14:paraId="4D4B7BE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(01:05:20): Like </w:t>
      </w:r>
      <w:r>
        <w:rPr>
          <w:rFonts w:ascii="Times New Roman" w:hAnsi="Times New Roman" w:cs="Times New Roman"/>
          <w:lang w:eastAsia="zh-CN"/>
        </w:rPr>
        <w:t xml:space="preserve">Mavis </w:t>
      </w:r>
      <w:r>
        <w:rPr>
          <w:rFonts w:ascii="Times New Roman" w:hAnsi="Times New Roman" w:cs="Times New Roman"/>
        </w:rPr>
        <w:t xml:space="preserve">and Hanwoo, </w:t>
      </w:r>
      <w:r>
        <w:rPr>
          <w:rFonts w:ascii="Times New Roman" w:hAnsi="Times New Roman" w:cs="Times New Roman"/>
          <w:lang w:eastAsia="zh-CN"/>
        </w:rPr>
        <w:t xml:space="preserve">do </w:t>
      </w:r>
      <w:r>
        <w:rPr>
          <w:rFonts w:ascii="Times New Roman" w:hAnsi="Times New Roman" w:cs="Times New Roman"/>
        </w:rPr>
        <w:t>you guys get that at private schools</w:t>
      </w:r>
      <w:r>
        <w:rPr>
          <w:rFonts w:ascii="Times New Roman" w:hAnsi="Times New Roman" w:cs="Times New Roman"/>
          <w:lang w:eastAsia="zh-CN"/>
        </w:rPr>
        <w:t xml:space="preserve">? </w:t>
      </w:r>
      <w:r>
        <w:rPr>
          <w:rFonts w:ascii="Times New Roman" w:hAnsi="Times New Roman" w:cs="Times New Roman"/>
        </w:rPr>
        <w:t xml:space="preserve">For your clothing dress code in public areas, and for situations like the </w:t>
      </w:r>
      <w:r>
        <w:rPr>
          <w:rFonts w:ascii="Times New Roman" w:hAnsi="Times New Roman" w:cs="Times New Roman"/>
          <w:lang w:eastAsia="zh-CN"/>
        </w:rPr>
        <w:t xml:space="preserve">library </w:t>
      </w:r>
      <w:r>
        <w:rPr>
          <w:rFonts w:ascii="Times New Roman" w:hAnsi="Times New Roman" w:cs="Times New Roman"/>
        </w:rPr>
        <w:t>bag rummaging I mentioned.</w:t>
      </w:r>
    </w:p>
    <w:p w14:paraId="52526FBF">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 xml:space="preserve">(01:05:34): </w:t>
      </w:r>
      <w:r>
        <w:rPr>
          <w:rFonts w:ascii="Times New Roman" w:hAnsi="Times New Roman" w:cs="Times New Roman"/>
          <w:lang w:eastAsia="zh-CN"/>
        </w:rPr>
        <w:t xml:space="preserve">We </w:t>
      </w:r>
      <w:r>
        <w:rPr>
          <w:rFonts w:ascii="Times New Roman" w:hAnsi="Times New Roman" w:cs="Times New Roman"/>
        </w:rPr>
        <w:t xml:space="preserve">don't have a requirement at </w:t>
      </w:r>
      <w:r>
        <w:rPr>
          <w:rFonts w:hint="eastAsia" w:ascii="Times New Roman" w:hAnsi="Times New Roman"/>
          <w:color w:val="auto"/>
          <w:sz w:val="22"/>
          <w:szCs w:val="24"/>
        </w:rPr>
        <w:t>T</w:t>
      </w:r>
      <w:r>
        <w:rPr>
          <w:rFonts w:hint="eastAsia" w:ascii="Times New Roman" w:hAnsi="Times New Roman"/>
          <w:color w:val="auto"/>
          <w:sz w:val="22"/>
          <w:szCs w:val="24"/>
          <w:lang w:val="zh-CN" w:eastAsia="zh-CN" w:bidi="zh-CN"/>
        </w:rPr>
        <w:t>aylor's University</w:t>
      </w:r>
      <w:r>
        <w:rPr>
          <w:rFonts w:ascii="Times New Roman" w:hAnsi="Times New Roman" w:cs="Times New Roman"/>
        </w:rPr>
        <w:t xml:space="preserve">, so basically you can wear whatever you want. You can also wear slippers to class and into the classroom. The only dress code is for our </w:t>
      </w:r>
      <w:r>
        <w:rPr>
          <w:rFonts w:ascii="Times New Roman" w:hAnsi="Times New Roman" w:cs="Times New Roman"/>
          <w:lang w:eastAsia="zh-CN"/>
        </w:rPr>
        <w:t xml:space="preserve">hospitality </w:t>
      </w:r>
      <w:r>
        <w:rPr>
          <w:rFonts w:ascii="Times New Roman" w:hAnsi="Times New Roman" w:cs="Times New Roman"/>
        </w:rPr>
        <w:t>students. When they go into the kitchen, there is some dress code</w:t>
      </w:r>
      <w:r>
        <w:rPr>
          <w:rFonts w:ascii="Times New Roman" w:hAnsi="Times New Roman" w:cs="Times New Roman"/>
          <w:lang w:eastAsia="zh-CN"/>
        </w:rPr>
        <w:t xml:space="preserve">. They are required to wear a </w:t>
      </w:r>
      <w:r>
        <w:rPr>
          <w:rFonts w:ascii="Times New Roman" w:hAnsi="Times New Roman" w:cs="Times New Roman"/>
        </w:rPr>
        <w:t xml:space="preserve">special uniform. For the other </w:t>
      </w:r>
      <w:r>
        <w:rPr>
          <w:rFonts w:ascii="Times New Roman" w:hAnsi="Times New Roman" w:cs="Times New Roman"/>
          <w:lang w:eastAsia="zh-CN"/>
        </w:rPr>
        <w:t>majors</w:t>
      </w:r>
      <w:r>
        <w:rPr>
          <w:rFonts w:ascii="Times New Roman" w:hAnsi="Times New Roman" w:cs="Times New Roman"/>
        </w:rPr>
        <w:t>, there is no dress code. T</w:t>
      </w:r>
      <w:r>
        <w:rPr>
          <w:rFonts w:ascii="Times New Roman" w:hAnsi="Times New Roman" w:cs="Times New Roman"/>
          <w:lang w:eastAsia="zh-CN"/>
        </w:rPr>
        <w:t>hey</w:t>
      </w:r>
      <w:r>
        <w:rPr>
          <w:rFonts w:ascii="Times New Roman" w:hAnsi="Times New Roman" w:cs="Times New Roman"/>
        </w:rPr>
        <w:t xml:space="preserve"> can wear whatever they want.</w:t>
      </w:r>
    </w:p>
    <w:p w14:paraId="058FBEC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(01:06:04): Wow, so the school </w:t>
      </w:r>
      <w:r>
        <w:rPr>
          <w:rFonts w:ascii="Times New Roman" w:hAnsi="Times New Roman" w:cs="Times New Roman"/>
          <w:lang w:eastAsia="zh-CN"/>
        </w:rPr>
        <w:t xml:space="preserve">dress code </w:t>
      </w:r>
      <w:r>
        <w:rPr>
          <w:rFonts w:ascii="Times New Roman" w:hAnsi="Times New Roman" w:cs="Times New Roman"/>
        </w:rPr>
        <w:t>is pretty loose on your side.</w:t>
      </w:r>
    </w:p>
    <w:p w14:paraId="220BA748">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(01:06:05): </w:t>
      </w:r>
      <w:r>
        <w:rPr>
          <w:rFonts w:ascii="Times New Roman" w:hAnsi="Times New Roman" w:cs="Times New Roman"/>
          <w:lang w:eastAsia="zh-CN"/>
        </w:rPr>
        <w:t xml:space="preserve">you guys </w:t>
      </w:r>
      <w:r>
        <w:rPr>
          <w:rFonts w:ascii="Times New Roman" w:hAnsi="Times New Roman" w:cs="Times New Roman"/>
        </w:rPr>
        <w:t>are so nice.</w:t>
      </w:r>
    </w:p>
    <w:p w14:paraId="03DAAAE8">
      <w:pPr>
        <w:jc w:val="both"/>
        <w:rPr>
          <w:rFonts w:ascii="Times New Roman" w:hAnsi="Times New Roman" w:cs="Times New Roman"/>
          <w:lang w:eastAsia="zh-CN"/>
        </w:rPr>
      </w:pPr>
      <w:r>
        <w:rPr>
          <w:rFonts w:ascii="Times New Roman" w:hAnsi="Times New Roman" w:cs="Times New Roman"/>
          <w:lang w:eastAsia="zh-CN"/>
        </w:rPr>
        <w:t>Mavis</w:t>
      </w:r>
      <w:r>
        <w:rPr>
          <w:rFonts w:ascii="Times New Roman" w:hAnsi="Times New Roman" w:cs="Times New Roman"/>
        </w:rPr>
        <w:t xml:space="preserve">(01:06:08): </w:t>
      </w:r>
      <w:r>
        <w:rPr>
          <w:rFonts w:ascii="Times New Roman" w:hAnsi="Times New Roman" w:cs="Times New Roman"/>
          <w:lang w:eastAsia="zh-CN"/>
        </w:rPr>
        <w:t xml:space="preserve">Teachers dress </w:t>
      </w:r>
      <w:r>
        <w:rPr>
          <w:rFonts w:ascii="Times New Roman" w:hAnsi="Times New Roman" w:cs="Times New Roman"/>
        </w:rPr>
        <w:t xml:space="preserve">casually and wear </w:t>
      </w:r>
      <w:r>
        <w:rPr>
          <w:rFonts w:ascii="Times New Roman" w:hAnsi="Times New Roman" w:cs="Times New Roman"/>
          <w:lang w:eastAsia="zh-CN"/>
        </w:rPr>
        <w:t xml:space="preserve">shorts and </w:t>
      </w:r>
      <w:r>
        <w:rPr>
          <w:rFonts w:ascii="Times New Roman" w:hAnsi="Times New Roman" w:cs="Times New Roman"/>
        </w:rPr>
        <w:t xml:space="preserve">flip-flops </w:t>
      </w:r>
      <w:r>
        <w:rPr>
          <w:rFonts w:ascii="Times New Roman" w:hAnsi="Times New Roman" w:cs="Times New Roman"/>
          <w:lang w:eastAsia="zh-CN"/>
        </w:rPr>
        <w:t>to class.</w:t>
      </w:r>
    </w:p>
    <w:p w14:paraId="08D16EE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(01:06:16): </w:t>
      </w:r>
      <w:r>
        <w:rPr>
          <w:rFonts w:ascii="Times New Roman" w:hAnsi="Times New Roman" w:cs="Times New Roman"/>
          <w:lang w:eastAsia="zh-CN"/>
        </w:rPr>
        <w:t>So it's really quite casual, huh? Han</w:t>
      </w:r>
      <w:r>
        <w:rPr>
          <w:rFonts w:hint="eastAsia" w:ascii="Times New Roman" w:hAnsi="Times New Roman" w:cs="Times New Roman"/>
          <w:lang w:eastAsia="zh-CN"/>
        </w:rPr>
        <w:t>yu</w:t>
      </w:r>
      <w:r>
        <w:rPr>
          <w:rFonts w:ascii="Times New Roman" w:hAnsi="Times New Roman" w:cs="Times New Roman"/>
          <w:lang w:eastAsia="zh-CN"/>
        </w:rPr>
        <w:t>, isn</w:t>
      </w:r>
      <w:r>
        <w:rPr>
          <w:rFonts w:ascii="Times New Roman" w:hAnsi="Times New Roman" w:cs="Times New Roman"/>
        </w:rPr>
        <w:t>'t there a dress code at your school too?</w:t>
      </w:r>
    </w:p>
    <w:p w14:paraId="69ED0A18">
      <w:pPr>
        <w:jc w:val="both"/>
        <w:rPr>
          <w:rFonts w:ascii="Times New Roman" w:hAnsi="Times New Roman" w:cs="Times New Roman"/>
        </w:rPr>
      </w:pPr>
      <w:r>
        <w:rPr>
          <w:rFonts w:ascii="Times New Roman" w:hAnsi="Times New Roman" w:cs="Times New Roman"/>
          <w:lang w:eastAsia="zh-CN"/>
        </w:rPr>
        <w:t>Hanyu(01:06:34):</w:t>
      </w:r>
      <w:r>
        <w:rPr>
          <w:rFonts w:hint="eastAsia" w:ascii="Times New Roman" w:hAnsi="Times New Roman" w:cs="Times New Roman"/>
          <w:lang w:eastAsia="zh-CN"/>
        </w:rPr>
        <w:t xml:space="preserve"> Ex</w:t>
      </w:r>
      <w:r>
        <w:rPr>
          <w:rFonts w:ascii="Times New Roman" w:hAnsi="Times New Roman" w:cs="Times New Roman"/>
          <w:lang w:eastAsia="zh-CN"/>
        </w:rPr>
        <w:t>ce</w:t>
      </w:r>
      <w:r>
        <w:rPr>
          <w:rFonts w:hint="eastAsia" w:ascii="Times New Roman" w:hAnsi="Times New Roman" w:cs="Times New Roman"/>
          <w:lang w:eastAsia="zh-CN"/>
        </w:rPr>
        <w:t xml:space="preserve">pt </w:t>
      </w:r>
      <w:r>
        <w:rPr>
          <w:rFonts w:ascii="Times New Roman" w:hAnsi="Times New Roman" w:cs="Times New Roman"/>
          <w:lang w:eastAsia="zh-CN"/>
        </w:rPr>
        <w:t>for</w:t>
      </w:r>
      <w:r>
        <w:rPr>
          <w:rFonts w:hint="eastAsia" w:ascii="Times New Roman" w:hAnsi="Times New Roman" w:cs="Times New Roman"/>
          <w:lang w:eastAsia="zh-CN"/>
        </w:rPr>
        <w:t xml:space="preserve"> the events h</w:t>
      </w:r>
      <w:r>
        <w:rPr>
          <w:rFonts w:ascii="Times New Roman" w:hAnsi="Times New Roman" w:cs="Times New Roman"/>
          <w:lang w:eastAsia="zh-CN"/>
        </w:rPr>
        <w:t>eld</w:t>
      </w:r>
      <w:r>
        <w:rPr>
          <w:rFonts w:hint="eastAsia" w:ascii="Times New Roman" w:hAnsi="Times New Roman" w:cs="Times New Roman"/>
          <w:lang w:eastAsia="zh-CN"/>
        </w:rPr>
        <w:t xml:space="preserve"> at our university, we need to wear formal attire.</w:t>
      </w:r>
      <w:r>
        <w:rPr>
          <w:rFonts w:ascii="Times New Roman" w:hAnsi="Times New Roman" w:cs="Times New Roman"/>
          <w:lang w:eastAsia="zh-CN"/>
        </w:rPr>
        <w:t xml:space="preserve"> </w:t>
      </w:r>
      <w:r>
        <w:rPr>
          <w:rFonts w:ascii="Times New Roman" w:hAnsi="Times New Roman" w:cs="Times New Roman"/>
        </w:rPr>
        <w:t xml:space="preserve">When we were in class, some students came in with cross-tops, beach trousers, and </w:t>
      </w:r>
      <w:r>
        <w:rPr>
          <w:rFonts w:ascii="Times New Roman" w:hAnsi="Times New Roman" w:cs="Times New Roman"/>
          <w:lang w:eastAsia="zh-CN"/>
        </w:rPr>
        <w:t xml:space="preserve">holey </w:t>
      </w:r>
      <w:r>
        <w:rPr>
          <w:rFonts w:ascii="Times New Roman" w:hAnsi="Times New Roman" w:cs="Times New Roman"/>
        </w:rPr>
        <w:t>shoes, and the teacher said nothing.</w:t>
      </w:r>
    </w:p>
    <w:p w14:paraId="4CD4557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(01:06:54): That's good. I want to ask </w:t>
      </w:r>
      <w:r>
        <w:rPr>
          <w:rFonts w:hint="eastAsia" w:ascii="Times New Roman" w:hAnsi="Times New Roman" w:cs="Times New Roman"/>
          <w:lang w:eastAsia="zh-CN"/>
        </w:rPr>
        <w:t>Lingli</w:t>
      </w:r>
      <w:r>
        <w:rPr>
          <w:rFonts w:ascii="Times New Roman" w:hAnsi="Times New Roman" w:cs="Times New Roman"/>
          <w:lang w:eastAsia="zh-CN"/>
        </w:rPr>
        <w:t xml:space="preserve"> if there have been any instances at the public school you both attend where the school has been more strict about what students wear, similar to what Miya at UKM talked about.</w:t>
      </w:r>
    </w:p>
    <w:p w14:paraId="68A0778F">
      <w:pPr>
        <w:jc w:val="both"/>
        <w:rPr>
          <w:rFonts w:ascii="Times New Roman" w:hAnsi="Times New Roman" w:cs="Times New Roman"/>
        </w:rPr>
      </w:pPr>
      <w:r>
        <w:rPr>
          <w:rFonts w:ascii="Times New Roman" w:hAnsi="Times New Roman" w:cs="Times New Roman"/>
          <w:lang w:eastAsia="zh-CN"/>
        </w:rPr>
        <w:t xml:space="preserve">Yao </w:t>
      </w:r>
      <w:r>
        <w:rPr>
          <w:rFonts w:hint="eastAsia" w:ascii="Times New Roman" w:hAnsi="Times New Roman" w:cs="Times New Roman"/>
          <w:lang w:eastAsia="zh-CN"/>
        </w:rPr>
        <w:t xml:space="preserve">Lingli </w:t>
      </w:r>
      <w:r>
        <w:rPr>
          <w:rFonts w:ascii="Times New Roman" w:hAnsi="Times New Roman" w:cs="Times New Roman"/>
        </w:rPr>
        <w:t xml:space="preserve">(01:07:20): </w:t>
      </w:r>
      <w:r>
        <w:rPr>
          <w:rFonts w:ascii="Times New Roman" w:hAnsi="Times New Roman" w:cs="Times New Roman"/>
          <w:lang w:eastAsia="zh-CN"/>
        </w:rPr>
        <w:t xml:space="preserve">Yes. </w:t>
      </w:r>
      <w:r>
        <w:rPr>
          <w:rFonts w:ascii="Times New Roman" w:hAnsi="Times New Roman" w:cs="Times New Roman"/>
        </w:rPr>
        <w:t xml:space="preserve">I </w:t>
      </w:r>
      <w:r>
        <w:rPr>
          <w:rFonts w:ascii="Times New Roman" w:hAnsi="Times New Roman" w:cs="Times New Roman"/>
          <w:lang w:eastAsia="zh-CN"/>
        </w:rPr>
        <w:t xml:space="preserve">once went to </w:t>
      </w:r>
      <w:r>
        <w:rPr>
          <w:rFonts w:ascii="Times New Roman" w:hAnsi="Times New Roman" w:cs="Times New Roman"/>
        </w:rPr>
        <w:t xml:space="preserve">the </w:t>
      </w:r>
      <w:r>
        <w:rPr>
          <w:rFonts w:ascii="Times New Roman" w:hAnsi="Times New Roman" w:cs="Times New Roman"/>
          <w:lang w:eastAsia="zh-CN"/>
        </w:rPr>
        <w:t xml:space="preserve">UM </w:t>
      </w:r>
      <w:r>
        <w:rPr>
          <w:rFonts w:ascii="Times New Roman" w:hAnsi="Times New Roman" w:cs="Times New Roman"/>
        </w:rPr>
        <w:t xml:space="preserve">library and </w:t>
      </w:r>
      <w:r>
        <w:rPr>
          <w:rFonts w:ascii="Times New Roman" w:hAnsi="Times New Roman" w:cs="Times New Roman"/>
          <w:lang w:eastAsia="zh-CN"/>
        </w:rPr>
        <w:t xml:space="preserve">wore </w:t>
      </w:r>
      <w:r>
        <w:rPr>
          <w:rFonts w:ascii="Times New Roman" w:hAnsi="Times New Roman" w:cs="Times New Roman"/>
        </w:rPr>
        <w:t xml:space="preserve">shorts that came down to my knees, and </w:t>
      </w:r>
      <w:r>
        <w:rPr>
          <w:rFonts w:ascii="Times New Roman" w:hAnsi="Times New Roman" w:cs="Times New Roman"/>
          <w:lang w:eastAsia="zh-CN"/>
        </w:rPr>
        <w:t xml:space="preserve">the administrator </w:t>
      </w:r>
      <w:r>
        <w:rPr>
          <w:rFonts w:ascii="Times New Roman" w:hAnsi="Times New Roman" w:cs="Times New Roman"/>
        </w:rPr>
        <w:t>didn't let me in</w:t>
      </w:r>
      <w:r>
        <w:rPr>
          <w:rFonts w:ascii="Times New Roman" w:hAnsi="Times New Roman" w:cs="Times New Roman"/>
          <w:lang w:eastAsia="zh-CN"/>
        </w:rPr>
        <w:t xml:space="preserve">. When </w:t>
      </w:r>
      <w:r>
        <w:rPr>
          <w:rFonts w:ascii="Times New Roman" w:hAnsi="Times New Roman" w:cs="Times New Roman"/>
        </w:rPr>
        <w:t xml:space="preserve">I </w:t>
      </w:r>
      <w:r>
        <w:rPr>
          <w:rFonts w:ascii="Times New Roman" w:hAnsi="Times New Roman" w:cs="Times New Roman"/>
          <w:lang w:eastAsia="zh-CN"/>
        </w:rPr>
        <w:t xml:space="preserve">went out to </w:t>
      </w:r>
      <w:r>
        <w:rPr>
          <w:rFonts w:ascii="Times New Roman" w:hAnsi="Times New Roman" w:cs="Times New Roman"/>
        </w:rPr>
        <w:t xml:space="preserve">buy a drink </w:t>
      </w:r>
      <w:r>
        <w:rPr>
          <w:rFonts w:ascii="Times New Roman" w:hAnsi="Times New Roman" w:cs="Times New Roman"/>
          <w:lang w:eastAsia="zh-CN"/>
        </w:rPr>
        <w:t>later</w:t>
      </w:r>
      <w:r>
        <w:rPr>
          <w:rFonts w:ascii="Times New Roman" w:hAnsi="Times New Roman" w:cs="Times New Roman"/>
        </w:rPr>
        <w:t xml:space="preserve">, </w:t>
      </w:r>
      <w:r>
        <w:rPr>
          <w:rFonts w:ascii="Times New Roman" w:hAnsi="Times New Roman" w:cs="Times New Roman"/>
          <w:lang w:eastAsia="zh-CN"/>
        </w:rPr>
        <w:t xml:space="preserve">the administrator </w:t>
      </w:r>
      <w:r>
        <w:rPr>
          <w:rFonts w:ascii="Times New Roman" w:hAnsi="Times New Roman" w:cs="Times New Roman"/>
        </w:rPr>
        <w:t>didn't let me bring it in either, so it'</w:t>
      </w:r>
      <w:r>
        <w:rPr>
          <w:rFonts w:ascii="Times New Roman" w:hAnsi="Times New Roman" w:cs="Times New Roman"/>
          <w:lang w:eastAsia="zh-CN"/>
        </w:rPr>
        <w:t xml:space="preserve">s </w:t>
      </w:r>
      <w:r>
        <w:rPr>
          <w:rFonts w:ascii="Times New Roman" w:hAnsi="Times New Roman" w:cs="Times New Roman"/>
        </w:rPr>
        <w:t xml:space="preserve">pretty strict when you go to the library </w:t>
      </w:r>
      <w:r>
        <w:rPr>
          <w:rFonts w:ascii="Times New Roman" w:hAnsi="Times New Roman" w:cs="Times New Roman"/>
          <w:lang w:eastAsia="zh-CN"/>
        </w:rPr>
        <w:t>anyway</w:t>
      </w:r>
      <w:r>
        <w:rPr>
          <w:rFonts w:ascii="Times New Roman" w:hAnsi="Times New Roman" w:cs="Times New Roman"/>
        </w:rPr>
        <w:t>.</w:t>
      </w:r>
    </w:p>
    <w:p w14:paraId="60710448">
      <w:pPr>
        <w:jc w:val="both"/>
        <w:rPr>
          <w:rFonts w:ascii="Times New Roman" w:hAnsi="Times New Roman" w:cs="Times New Roman"/>
        </w:rPr>
      </w:pPr>
      <w:r>
        <w:rPr>
          <w:rFonts w:ascii="Times New Roman" w:hAnsi="Times New Roman" w:cs="Times New Roman"/>
        </w:rPr>
        <w:t xml:space="preserve">Harrison (01:07:47): We do the same thing. We </w:t>
      </w:r>
      <w:r>
        <w:rPr>
          <w:rFonts w:ascii="Times New Roman" w:hAnsi="Times New Roman" w:cs="Times New Roman"/>
          <w:lang w:eastAsia="zh-CN"/>
        </w:rPr>
        <w:t xml:space="preserve">get our bags turned over before </w:t>
      </w:r>
      <w:r>
        <w:rPr>
          <w:rFonts w:hint="eastAsia" w:ascii="Times New Roman" w:hAnsi="Times New Roman" w:cs="Times New Roman"/>
          <w:lang w:eastAsia="zh-CN"/>
        </w:rPr>
        <w:t>enter</w:t>
      </w:r>
      <w:r>
        <w:rPr>
          <w:rFonts w:ascii="Times New Roman" w:hAnsi="Times New Roman" w:cs="Times New Roman"/>
          <w:lang w:eastAsia="zh-CN"/>
        </w:rPr>
        <w:t>ing the library</w:t>
      </w:r>
      <w:r>
        <w:rPr>
          <w:rFonts w:ascii="Times New Roman" w:hAnsi="Times New Roman" w:cs="Times New Roman"/>
        </w:rPr>
        <w:t>. But we have another speciality</w:t>
      </w:r>
      <w:r>
        <w:rPr>
          <w:rFonts w:ascii="Times New Roman" w:hAnsi="Times New Roman" w:cs="Times New Roman"/>
          <w:lang w:eastAsia="zh-CN"/>
        </w:rPr>
        <w:t xml:space="preserve">: </w:t>
      </w:r>
      <w:r>
        <w:rPr>
          <w:rFonts w:ascii="Times New Roman" w:hAnsi="Times New Roman" w:cs="Times New Roman"/>
        </w:rPr>
        <w:t>we actually have two libraries</w:t>
      </w:r>
      <w:r>
        <w:rPr>
          <w:rFonts w:ascii="Times New Roman" w:hAnsi="Times New Roman" w:cs="Times New Roman"/>
          <w:lang w:eastAsia="zh-CN"/>
        </w:rPr>
        <w:t xml:space="preserve">, </w:t>
      </w:r>
      <w:r>
        <w:rPr>
          <w:rFonts w:ascii="Times New Roman" w:hAnsi="Times New Roman" w:cs="Times New Roman"/>
        </w:rPr>
        <w:t xml:space="preserve">one where talking is not allowed and the other where talking is permitted. </w:t>
      </w:r>
      <w:r>
        <w:rPr>
          <w:rFonts w:ascii="Times New Roman" w:hAnsi="Times New Roman" w:cs="Times New Roman"/>
          <w:lang w:eastAsia="zh-CN"/>
        </w:rPr>
        <w:t xml:space="preserve">There is another </w:t>
      </w:r>
      <w:r>
        <w:rPr>
          <w:rFonts w:ascii="Times New Roman" w:hAnsi="Times New Roman" w:cs="Times New Roman"/>
        </w:rPr>
        <w:t xml:space="preserve">thing </w:t>
      </w:r>
      <w:r>
        <w:rPr>
          <w:rFonts w:ascii="Times New Roman" w:hAnsi="Times New Roman" w:cs="Times New Roman"/>
          <w:lang w:eastAsia="zh-CN"/>
        </w:rPr>
        <w:t xml:space="preserve">that makes me think that the librarians are </w:t>
      </w:r>
      <w:r>
        <w:rPr>
          <w:rFonts w:ascii="Times New Roman" w:hAnsi="Times New Roman" w:cs="Times New Roman"/>
        </w:rPr>
        <w:t>pretty double standards</w:t>
      </w:r>
      <w:r>
        <w:rPr>
          <w:rFonts w:ascii="Times New Roman" w:hAnsi="Times New Roman" w:cs="Times New Roman"/>
          <w:lang w:eastAsia="zh-CN"/>
        </w:rPr>
        <w:t>. I</w:t>
      </w:r>
      <w:r>
        <w:rPr>
          <w:rFonts w:ascii="Times New Roman" w:hAnsi="Times New Roman" w:cs="Times New Roman"/>
        </w:rPr>
        <w:t xml:space="preserve">f the Chinese students discuss </w:t>
      </w:r>
      <w:r>
        <w:rPr>
          <w:rFonts w:ascii="Times New Roman" w:hAnsi="Times New Roman" w:cs="Times New Roman"/>
          <w:lang w:eastAsia="zh-CN"/>
        </w:rPr>
        <w:t>in the library</w:t>
      </w:r>
      <w:r>
        <w:rPr>
          <w:rFonts w:ascii="Times New Roman" w:hAnsi="Times New Roman" w:cs="Times New Roman"/>
        </w:rPr>
        <w:t xml:space="preserve">, they will post on Facebook about how the Chinese students are doing, and then no one comes to take care of the local </w:t>
      </w:r>
      <w:r>
        <w:rPr>
          <w:rFonts w:ascii="Times New Roman" w:hAnsi="Times New Roman" w:cs="Times New Roman"/>
          <w:lang w:eastAsia="zh-CN"/>
        </w:rPr>
        <w:t>students when they are discussing in the library.</w:t>
      </w:r>
    </w:p>
    <w:p w14:paraId="01857D2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(01:08:30): Have you made any comments? Why are local students allowed to speak without control, but </w:t>
      </w:r>
      <w:r>
        <w:rPr>
          <w:rFonts w:ascii="Times New Roman" w:hAnsi="Times New Roman" w:cs="Times New Roman"/>
          <w:lang w:eastAsia="zh-CN"/>
        </w:rPr>
        <w:t xml:space="preserve">Chinese students are </w:t>
      </w:r>
      <w:r>
        <w:rPr>
          <w:rFonts w:ascii="Times New Roman" w:hAnsi="Times New Roman" w:cs="Times New Roman"/>
        </w:rPr>
        <w:t>subject to control?</w:t>
      </w:r>
    </w:p>
    <w:p w14:paraId="1E6DA401">
      <w:pPr>
        <w:jc w:val="both"/>
        <w:rPr>
          <w:rFonts w:ascii="Times New Roman" w:hAnsi="Times New Roman" w:cs="Times New Roman"/>
        </w:rPr>
      </w:pPr>
      <w:r>
        <w:rPr>
          <w:rFonts w:ascii="Times New Roman" w:hAnsi="Times New Roman" w:cs="Times New Roman"/>
        </w:rPr>
        <w:t>Harrison (01:08:37): It doesn't feel like they're all really on top of this.</w:t>
      </w:r>
    </w:p>
    <w:p w14:paraId="6D8B6AEE">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(01:08:48): OK, the next part of our </w:t>
      </w:r>
      <w:r>
        <w:rPr>
          <w:rFonts w:ascii="Times New Roman" w:hAnsi="Times New Roman" w:cs="Times New Roman"/>
          <w:lang w:eastAsia="zh-CN"/>
        </w:rPr>
        <w:t>discussion</w:t>
      </w:r>
      <w:r>
        <w:rPr>
          <w:rFonts w:ascii="Times New Roman" w:hAnsi="Times New Roman" w:cs="Times New Roman"/>
        </w:rPr>
        <w:t xml:space="preserve"> is about people's coping strategies and personal growth when studying in Malaysia. How do you cope with the challenges that you have just encountered</w:t>
      </w:r>
      <w:r>
        <w:rPr>
          <w:rFonts w:ascii="Times New Roman" w:hAnsi="Times New Roman" w:cs="Times New Roman"/>
          <w:lang w:eastAsia="zh-CN"/>
        </w:rPr>
        <w:t xml:space="preserve">? </w:t>
      </w:r>
      <w:r>
        <w:rPr>
          <w:rFonts w:ascii="Times New Roman" w:hAnsi="Times New Roman" w:cs="Times New Roman"/>
        </w:rPr>
        <w:t xml:space="preserve">In particular, what role does </w:t>
      </w:r>
      <w:r>
        <w:rPr>
          <w:rFonts w:ascii="Times New Roman" w:hAnsi="Times New Roman" w:cs="Times New Roman"/>
          <w:lang w:eastAsia="zh-CN"/>
        </w:rPr>
        <w:t xml:space="preserve">media </w:t>
      </w:r>
      <w:r>
        <w:rPr>
          <w:rFonts w:ascii="Times New Roman" w:hAnsi="Times New Roman" w:cs="Times New Roman"/>
        </w:rPr>
        <w:t>technology play in your coping strategies</w:t>
      </w:r>
      <w:r>
        <w:rPr>
          <w:rFonts w:ascii="Times New Roman" w:hAnsi="Times New Roman" w:cs="Times New Roman"/>
          <w:lang w:eastAsia="zh-CN"/>
        </w:rPr>
        <w:t>?</w:t>
      </w:r>
    </w:p>
    <w:p w14:paraId="4EF3E82F">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(01:09:24): When I was in trouble in Malaysia. The role of social apps for me is to make it easier for me to ask for help from others. Then, there are times when I </w:t>
      </w:r>
      <w:r>
        <w:rPr>
          <w:rFonts w:ascii="Times New Roman" w:hAnsi="Times New Roman" w:cs="Times New Roman"/>
          <w:lang w:eastAsia="zh-CN"/>
        </w:rPr>
        <w:t xml:space="preserve">use them to </w:t>
      </w:r>
      <w:r>
        <w:rPr>
          <w:rFonts w:ascii="Times New Roman" w:hAnsi="Times New Roman" w:cs="Times New Roman"/>
        </w:rPr>
        <w:t>look up some relevant information</w:t>
      </w:r>
      <w:r>
        <w:rPr>
          <w:rFonts w:ascii="Times New Roman" w:hAnsi="Times New Roman" w:cs="Times New Roman"/>
          <w:lang w:eastAsia="zh-CN"/>
        </w:rPr>
        <w:t xml:space="preserve">. </w:t>
      </w:r>
      <w:r>
        <w:rPr>
          <w:rFonts w:ascii="Times New Roman" w:hAnsi="Times New Roman" w:cs="Times New Roman"/>
        </w:rPr>
        <w:t>For example, I had a problem with my visa last semester</w:t>
      </w:r>
      <w:r>
        <w:rPr>
          <w:rFonts w:ascii="Times New Roman" w:hAnsi="Times New Roman" w:cs="Times New Roman"/>
          <w:lang w:eastAsia="zh-CN"/>
        </w:rPr>
        <w:t xml:space="preserve">. </w:t>
      </w:r>
      <w:r>
        <w:rPr>
          <w:rFonts w:ascii="Times New Roman" w:hAnsi="Times New Roman" w:cs="Times New Roman"/>
        </w:rPr>
        <w:t xml:space="preserve">I've been in Malaysia for a year studying computer science, but my visa has always been for business administration. </w:t>
      </w:r>
      <w:r>
        <w:rPr>
          <w:rFonts w:ascii="Times New Roman" w:hAnsi="Times New Roman" w:cs="Times New Roman"/>
          <w:lang w:eastAsia="zh-CN"/>
        </w:rPr>
        <w:t xml:space="preserve">Because I </w:t>
      </w:r>
      <w:r>
        <w:rPr>
          <w:rFonts w:ascii="Times New Roman" w:hAnsi="Times New Roman" w:cs="Times New Roman"/>
        </w:rPr>
        <w:t>changed my major, but the agent didn't change my visa major</w:t>
      </w:r>
      <w:r>
        <w:rPr>
          <w:rFonts w:ascii="Times New Roman" w:hAnsi="Times New Roman" w:cs="Times New Roman"/>
          <w:lang w:eastAsia="zh-CN"/>
        </w:rPr>
        <w:t xml:space="preserve"> so that </w:t>
      </w:r>
      <w:r>
        <w:rPr>
          <w:rFonts w:ascii="Times New Roman" w:hAnsi="Times New Roman" w:cs="Times New Roman"/>
        </w:rPr>
        <w:t xml:space="preserve">I couldn't renew my visa. Then </w:t>
      </w:r>
      <w:r>
        <w:rPr>
          <w:rFonts w:ascii="Times New Roman" w:hAnsi="Times New Roman" w:cs="Times New Roman"/>
          <w:lang w:eastAsia="zh-CN"/>
        </w:rPr>
        <w:t xml:space="preserve">I </w:t>
      </w:r>
      <w:r>
        <w:rPr>
          <w:rFonts w:ascii="Times New Roman" w:hAnsi="Times New Roman" w:cs="Times New Roman"/>
        </w:rPr>
        <w:t xml:space="preserve">looked for all kinds of relationships and contacted them to help me solve this matter. Although I have been running to the school to deal with the problem, but they also provided me with some methods </w:t>
      </w:r>
      <w:r>
        <w:rPr>
          <w:rFonts w:ascii="Times New Roman" w:hAnsi="Times New Roman" w:cs="Times New Roman"/>
          <w:lang w:eastAsia="zh-CN"/>
        </w:rPr>
        <w:t xml:space="preserve">and </w:t>
      </w:r>
      <w:r>
        <w:rPr>
          <w:rFonts w:ascii="Times New Roman" w:hAnsi="Times New Roman" w:cs="Times New Roman"/>
        </w:rPr>
        <w:t xml:space="preserve">strategies </w:t>
      </w:r>
      <w:r>
        <w:rPr>
          <w:rFonts w:ascii="Times New Roman" w:hAnsi="Times New Roman" w:cs="Times New Roman"/>
          <w:lang w:eastAsia="zh-CN"/>
        </w:rPr>
        <w:t>to</w:t>
      </w:r>
      <w:r>
        <w:rPr>
          <w:rFonts w:ascii="Times New Roman" w:hAnsi="Times New Roman" w:cs="Times New Roman"/>
        </w:rPr>
        <w:t xml:space="preserve"> help me.</w:t>
      </w:r>
    </w:p>
    <w:p w14:paraId="64FB89A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(01:10:40): It's nice. Especially when you're lonely overseas, it's nice to have a friend to help you out.</w:t>
      </w:r>
    </w:p>
    <w:p w14:paraId="3D45B9BD">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(01:10:46): Yeah, my friends back home didn't really understand my situation, but they kept reassuring me and keeping me company. It took me almost half a </w:t>
      </w:r>
      <w:r>
        <w:rPr>
          <w:rFonts w:ascii="Times New Roman" w:hAnsi="Times New Roman" w:cs="Times New Roman"/>
          <w:lang w:eastAsia="zh-CN"/>
        </w:rPr>
        <w:t xml:space="preserve">semester </w:t>
      </w:r>
      <w:r>
        <w:rPr>
          <w:rFonts w:ascii="Times New Roman" w:hAnsi="Times New Roman" w:cs="Times New Roman"/>
        </w:rPr>
        <w:t>to get my visa processed.</w:t>
      </w:r>
    </w:p>
    <w:p w14:paraId="6D682176">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(01:11:04): Wow, that was really quite a long run</w:t>
      </w:r>
      <w:r>
        <w:rPr>
          <w:rFonts w:ascii="Times New Roman" w:hAnsi="Times New Roman" w:cs="Times New Roman"/>
          <w:lang w:eastAsia="zh-CN"/>
        </w:rPr>
        <w:t>.</w:t>
      </w:r>
    </w:p>
    <w:p w14:paraId="6D276763">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(01:11:06): Yeah, I was devastated. Luckily, my friends comforted me every day, or I would have jumped</w:t>
      </w:r>
      <w:r>
        <w:rPr>
          <w:rFonts w:ascii="Times New Roman" w:hAnsi="Times New Roman" w:cs="Times New Roman"/>
          <w:lang w:eastAsia="zh-CN"/>
        </w:rPr>
        <w:t>. L</w:t>
      </w:r>
      <w:r>
        <w:rPr>
          <w:rFonts w:ascii="Times New Roman" w:hAnsi="Times New Roman" w:cs="Times New Roman"/>
        </w:rPr>
        <w:t>uckily, I was strong enough inside not to.</w:t>
      </w:r>
    </w:p>
    <w:p w14:paraId="6554749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(01:11:22): One of the great benefits of studying abroad is that it increases your ability to withstand </w:t>
      </w:r>
      <w:r>
        <w:rPr>
          <w:rFonts w:ascii="Times New Roman" w:hAnsi="Times New Roman" w:cs="Times New Roman"/>
          <w:lang w:eastAsia="zh-CN"/>
        </w:rPr>
        <w:t>setbacks</w:t>
      </w:r>
      <w:r>
        <w:rPr>
          <w:rFonts w:ascii="Times New Roman" w:hAnsi="Times New Roman" w:cs="Times New Roman"/>
        </w:rPr>
        <w:t xml:space="preserve">, and you can </w:t>
      </w:r>
      <w:r>
        <w:rPr>
          <w:rFonts w:ascii="Times New Roman" w:hAnsi="Times New Roman" w:cs="Times New Roman"/>
          <w:lang w:eastAsia="zh-CN"/>
        </w:rPr>
        <w:t xml:space="preserve">solve </w:t>
      </w:r>
      <w:r>
        <w:rPr>
          <w:rFonts w:ascii="Times New Roman" w:hAnsi="Times New Roman" w:cs="Times New Roman"/>
        </w:rPr>
        <w:t xml:space="preserve">all kinds of difficulties with </w:t>
      </w:r>
      <w:r>
        <w:rPr>
          <w:rFonts w:ascii="Times New Roman" w:hAnsi="Times New Roman" w:cs="Times New Roman"/>
          <w:lang w:eastAsia="zh-CN"/>
        </w:rPr>
        <w:t>your hands</w:t>
      </w:r>
      <w:r>
        <w:rPr>
          <w:rFonts w:ascii="Times New Roman" w:hAnsi="Times New Roman" w:cs="Times New Roman"/>
        </w:rPr>
        <w:t>.</w:t>
      </w:r>
    </w:p>
    <w:p w14:paraId="3C690E41">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(01:11:30): Right.</w:t>
      </w:r>
    </w:p>
    <w:p w14:paraId="4D9883FD">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(01:11:33): OK. Next, I would like to ask Harrison</w:t>
      </w:r>
      <w:r>
        <w:rPr>
          <w:rFonts w:ascii="Times New Roman" w:hAnsi="Times New Roman" w:cs="Times New Roman"/>
          <w:lang w:eastAsia="zh-CN"/>
        </w:rPr>
        <w:t>. Y</w:t>
      </w:r>
      <w:r>
        <w:rPr>
          <w:rFonts w:ascii="Times New Roman" w:hAnsi="Times New Roman" w:cs="Times New Roman"/>
        </w:rPr>
        <w:t xml:space="preserve">ou just said that </w:t>
      </w:r>
      <w:r>
        <w:rPr>
          <w:rFonts w:ascii="Times New Roman" w:hAnsi="Times New Roman" w:cs="Times New Roman"/>
          <w:lang w:eastAsia="zh-CN"/>
        </w:rPr>
        <w:t xml:space="preserve">you need to do the presentation in full English, which </w:t>
      </w:r>
      <w:r>
        <w:rPr>
          <w:rFonts w:ascii="Times New Roman" w:hAnsi="Times New Roman" w:cs="Times New Roman"/>
        </w:rPr>
        <w:t>caused a lot of pressure on your studies</w:t>
      </w:r>
      <w:r>
        <w:rPr>
          <w:rFonts w:ascii="Times New Roman" w:hAnsi="Times New Roman" w:cs="Times New Roman"/>
          <w:lang w:eastAsia="zh-CN"/>
        </w:rPr>
        <w:t>.</w:t>
      </w:r>
    </w:p>
    <w:p w14:paraId="3E055C5D">
      <w:pPr>
        <w:jc w:val="both"/>
        <w:rPr>
          <w:rFonts w:ascii="Times New Roman" w:hAnsi="Times New Roman" w:cs="Times New Roman"/>
        </w:rPr>
      </w:pPr>
      <w:r>
        <w:rPr>
          <w:rFonts w:ascii="Times New Roman" w:hAnsi="Times New Roman" w:cs="Times New Roman"/>
        </w:rPr>
        <w:t>Harrison(01:12:30): It's not just the English pre who</w:t>
      </w:r>
      <w:r>
        <w:rPr>
          <w:rFonts w:ascii="Times New Roman" w:hAnsi="Times New Roman" w:cs="Times New Roman"/>
          <w:lang w:eastAsia="zh-CN"/>
        </w:rPr>
        <w:t xml:space="preserve"> will be nervous</w:t>
      </w:r>
      <w:r>
        <w:rPr>
          <w:rFonts w:ascii="Times New Roman" w:hAnsi="Times New Roman" w:cs="Times New Roman"/>
        </w:rPr>
        <w:t>. Now, this online discussion activity will also make me very anxious, even if it is in Chinese, and I</w:t>
      </w:r>
      <w:r>
        <w:rPr>
          <w:rFonts w:ascii="Times New Roman" w:hAnsi="Times New Roman" w:cs="Times New Roman"/>
          <w:lang w:eastAsia="zh-CN"/>
        </w:rPr>
        <w:t xml:space="preserve"> will be </w:t>
      </w:r>
      <w:r>
        <w:rPr>
          <w:rFonts w:ascii="Times New Roman" w:hAnsi="Times New Roman" w:cs="Times New Roman"/>
        </w:rPr>
        <w:t>nervous</w:t>
      </w:r>
      <w:r>
        <w:rPr>
          <w:rFonts w:ascii="Times New Roman" w:hAnsi="Times New Roman" w:cs="Times New Roman"/>
          <w:lang w:eastAsia="zh-CN"/>
        </w:rPr>
        <w:t xml:space="preserve">. </w:t>
      </w:r>
      <w:r>
        <w:rPr>
          <w:rFonts w:ascii="Times New Roman" w:hAnsi="Times New Roman" w:cs="Times New Roman"/>
        </w:rPr>
        <w:t xml:space="preserve">But then I watched many videos </w:t>
      </w:r>
      <w:r>
        <w:rPr>
          <w:rFonts w:ascii="Times New Roman" w:hAnsi="Times New Roman" w:cs="Times New Roman"/>
          <w:lang w:eastAsia="zh-CN"/>
        </w:rPr>
        <w:t xml:space="preserve">to </w:t>
      </w:r>
      <w:r>
        <w:rPr>
          <w:rFonts w:ascii="Times New Roman" w:hAnsi="Times New Roman" w:cs="Times New Roman"/>
        </w:rPr>
        <w:t>see how people overcame these difficulties. Then I learnt something from it</w:t>
      </w:r>
      <w:r>
        <w:rPr>
          <w:rFonts w:ascii="Times New Roman" w:hAnsi="Times New Roman" w:cs="Times New Roman"/>
          <w:lang w:eastAsia="zh-CN"/>
        </w:rPr>
        <w:t xml:space="preserve">, and </w:t>
      </w:r>
      <w:r>
        <w:rPr>
          <w:rFonts w:ascii="Times New Roman" w:hAnsi="Times New Roman" w:cs="Times New Roman"/>
        </w:rPr>
        <w:t xml:space="preserve">slowly overcame </w:t>
      </w:r>
      <w:r>
        <w:rPr>
          <w:rFonts w:ascii="Times New Roman" w:hAnsi="Times New Roman" w:cs="Times New Roman"/>
          <w:lang w:eastAsia="zh-CN"/>
        </w:rPr>
        <w:t xml:space="preserve">my </w:t>
      </w:r>
      <w:r>
        <w:rPr>
          <w:rFonts w:ascii="Times New Roman" w:hAnsi="Times New Roman" w:cs="Times New Roman"/>
        </w:rPr>
        <w:t xml:space="preserve">fear of presentations </w:t>
      </w:r>
      <w:r>
        <w:rPr>
          <w:rFonts w:ascii="Times New Roman" w:hAnsi="Times New Roman" w:cs="Times New Roman"/>
          <w:lang w:eastAsia="zh-CN"/>
        </w:rPr>
        <w:t xml:space="preserve">and online </w:t>
      </w:r>
      <w:r>
        <w:rPr>
          <w:rFonts w:ascii="Times New Roman" w:hAnsi="Times New Roman" w:cs="Times New Roman"/>
        </w:rPr>
        <w:t>meetings.</w:t>
      </w:r>
    </w:p>
    <w:p w14:paraId="1EBFA086">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(01:13:14): Do you usually </w:t>
      </w:r>
      <w:r>
        <w:rPr>
          <w:rFonts w:ascii="Times New Roman" w:hAnsi="Times New Roman" w:cs="Times New Roman"/>
          <w:lang w:eastAsia="zh-CN"/>
        </w:rPr>
        <w:t xml:space="preserve">get your information </w:t>
      </w:r>
      <w:r>
        <w:rPr>
          <w:rFonts w:ascii="Times New Roman" w:hAnsi="Times New Roman" w:cs="Times New Roman"/>
        </w:rPr>
        <w:t xml:space="preserve">through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ascii="Times New Roman" w:hAnsi="Times New Roman" w:cs="Times New Roman"/>
        </w:rPr>
        <w:t>YouTube</w:t>
      </w:r>
      <w:r>
        <w:rPr>
          <w:rFonts w:ascii="Times New Roman" w:hAnsi="Times New Roman" w:cs="Times New Roman"/>
          <w:lang w:eastAsia="zh-CN"/>
        </w:rPr>
        <w:t>, and all these platforms?</w:t>
      </w:r>
    </w:p>
    <w:p w14:paraId="2EEF61F9">
      <w:pPr>
        <w:jc w:val="both"/>
        <w:rPr>
          <w:rFonts w:ascii="Times New Roman" w:hAnsi="Times New Roman" w:cs="Times New Roman"/>
        </w:rPr>
      </w:pPr>
      <w:r>
        <w:rPr>
          <w:rFonts w:ascii="Times New Roman" w:hAnsi="Times New Roman" w:cs="Times New Roman"/>
        </w:rPr>
        <w:t>Harrison (01:13:20): Yeah</w:t>
      </w:r>
      <w:r>
        <w:rPr>
          <w:rFonts w:ascii="Times New Roman" w:hAnsi="Times New Roman" w:cs="Times New Roman"/>
          <w:lang w:eastAsia="zh-CN"/>
        </w:rPr>
        <w:t xml:space="preserve">, </w:t>
      </w:r>
      <w:r>
        <w:rPr>
          <w:rFonts w:ascii="Times New Roman" w:hAnsi="Times New Roman" w:cs="Times New Roman"/>
        </w:rPr>
        <w:t>because many people on YouTube ar</w:t>
      </w:r>
      <w:r>
        <w:rPr>
          <w:rFonts w:ascii="Times New Roman" w:hAnsi="Times New Roman" w:cs="Times New Roman"/>
          <w:lang w:eastAsia="zh-CN"/>
        </w:rPr>
        <w:t xml:space="preserve">e </w:t>
      </w:r>
      <w:r>
        <w:rPr>
          <w:rFonts w:ascii="Times New Roman" w:hAnsi="Times New Roman" w:cs="Times New Roman"/>
        </w:rPr>
        <w:t>teaching you skills or sharing experiences.</w:t>
      </w:r>
    </w:p>
    <w:p w14:paraId="7C474AF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(01:13:32): Very good indeed. </w:t>
      </w:r>
      <w:r>
        <w:rPr>
          <w:rFonts w:ascii="Times New Roman" w:hAnsi="Times New Roman" w:cs="Times New Roman"/>
          <w:lang w:eastAsia="zh-CN"/>
        </w:rPr>
        <w:t xml:space="preserve">Besides that, </w:t>
      </w:r>
      <w:r>
        <w:rPr>
          <w:rFonts w:ascii="Times New Roman" w:hAnsi="Times New Roman" w:cs="Times New Roman"/>
        </w:rPr>
        <w:t xml:space="preserve">have </w:t>
      </w:r>
      <w:r>
        <w:rPr>
          <w:rFonts w:ascii="Times New Roman" w:hAnsi="Times New Roman" w:cs="Times New Roman"/>
          <w:lang w:eastAsia="zh-CN"/>
        </w:rPr>
        <w:t xml:space="preserve">you </w:t>
      </w:r>
      <w:r>
        <w:rPr>
          <w:rFonts w:ascii="Times New Roman" w:hAnsi="Times New Roman" w:cs="Times New Roman"/>
        </w:rPr>
        <w:t xml:space="preserve">ever forced yourself to attend more workshops and international conferences to practice your </w:t>
      </w:r>
      <w:r>
        <w:rPr>
          <w:rFonts w:ascii="Times New Roman" w:hAnsi="Times New Roman" w:cs="Times New Roman"/>
          <w:lang w:eastAsia="zh-CN"/>
        </w:rPr>
        <w:t xml:space="preserve">presentation </w:t>
      </w:r>
      <w:r>
        <w:rPr>
          <w:rFonts w:ascii="Times New Roman" w:hAnsi="Times New Roman" w:cs="Times New Roman"/>
        </w:rPr>
        <w:t>skills?</w:t>
      </w:r>
    </w:p>
    <w:p w14:paraId="5E062715">
      <w:pPr>
        <w:jc w:val="both"/>
        <w:rPr>
          <w:rFonts w:ascii="Times New Roman" w:hAnsi="Times New Roman" w:cs="Times New Roman"/>
        </w:rPr>
      </w:pPr>
      <w:r>
        <w:rPr>
          <w:rFonts w:ascii="Times New Roman" w:hAnsi="Times New Roman" w:cs="Times New Roman"/>
        </w:rPr>
        <w:t>Harrison(01:13:49): Yes</w:t>
      </w:r>
      <w:r>
        <w:rPr>
          <w:rFonts w:ascii="Times New Roman" w:hAnsi="Times New Roman" w:cs="Times New Roman"/>
          <w:lang w:eastAsia="zh-CN"/>
        </w:rPr>
        <w:t xml:space="preserve">, </w:t>
      </w:r>
      <w:r>
        <w:rPr>
          <w:rFonts w:ascii="Times New Roman" w:hAnsi="Times New Roman" w:cs="Times New Roman"/>
        </w:rPr>
        <w:t>I feel this one kind of does.</w:t>
      </w:r>
    </w:p>
    <w:p w14:paraId="1182FB5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(01:13:54): But I don't feel your nervousness.</w:t>
      </w:r>
    </w:p>
    <w:p w14:paraId="6585A012">
      <w:pPr>
        <w:jc w:val="both"/>
        <w:rPr>
          <w:rFonts w:ascii="Times New Roman" w:hAnsi="Times New Roman" w:cs="Times New Roman"/>
        </w:rPr>
      </w:pPr>
      <w:r>
        <w:rPr>
          <w:rFonts w:ascii="Times New Roman" w:hAnsi="Times New Roman" w:cs="Times New Roman"/>
        </w:rPr>
        <w:t>Harrison (01:13:54): There's a little bit of nervousness, but it's much better than it should have been.</w:t>
      </w:r>
    </w:p>
    <w:p w14:paraId="73BBB5B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(01:14:03): It's good that you're strengthening your skills and actions, and you'll definitely get smoother and smoother later. And then I would like to ask </w:t>
      </w:r>
      <w:r>
        <w:rPr>
          <w:rFonts w:ascii="Times New Roman" w:hAnsi="Times New Roman" w:cs="Times New Roman"/>
          <w:lang w:eastAsia="zh-CN"/>
        </w:rPr>
        <w:t>Mavis</w:t>
      </w:r>
      <w:r>
        <w:rPr>
          <w:rFonts w:ascii="Times New Roman" w:hAnsi="Times New Roman" w:cs="Times New Roman"/>
        </w:rPr>
        <w:t xml:space="preserve">, </w:t>
      </w:r>
      <w:r>
        <w:rPr>
          <w:rFonts w:hint="eastAsia" w:ascii="Times New Roman" w:hAnsi="Times New Roman" w:cs="Times New Roman"/>
          <w:lang w:eastAsia="zh-CN"/>
        </w:rPr>
        <w:t xml:space="preserve">as </w:t>
      </w:r>
      <w:r>
        <w:rPr>
          <w:rFonts w:ascii="Times New Roman" w:hAnsi="Times New Roman" w:cs="Times New Roman"/>
        </w:rPr>
        <w:t xml:space="preserve">you said before, if you want to read </w:t>
      </w:r>
      <w:r>
        <w:rPr>
          <w:rFonts w:hint="eastAsia" w:ascii="Times New Roman" w:hAnsi="Times New Roman" w:cs="Times New Roman"/>
          <w:lang w:eastAsia="zh-CN"/>
        </w:rPr>
        <w:t>Little Red Book</w:t>
      </w:r>
      <w:r>
        <w:rPr>
          <w:rFonts w:ascii="Times New Roman" w:hAnsi="Times New Roman" w:cs="Times New Roman"/>
        </w:rPr>
        <w:t xml:space="preserve"> and get a lot of learning information through </w:t>
      </w:r>
      <w:r>
        <w:rPr>
          <w:rFonts w:hint="eastAsia" w:ascii="Times New Roman" w:hAnsi="Times New Roman" w:cs="Times New Roman"/>
          <w:lang w:eastAsia="zh-CN"/>
        </w:rPr>
        <w:t>Little Red Book</w:t>
      </w:r>
      <w:r>
        <w:rPr>
          <w:rFonts w:ascii="Times New Roman" w:hAnsi="Times New Roman" w:cs="Times New Roman"/>
          <w:lang w:eastAsia="zh-CN"/>
        </w:rPr>
        <w:t xml:space="preserve">, </w:t>
      </w:r>
      <w:r>
        <w:rPr>
          <w:rFonts w:ascii="Times New Roman" w:hAnsi="Times New Roman" w:cs="Times New Roman"/>
        </w:rPr>
        <w:t>but sometimes you may just look at something else. Have you restrained yourself in this area and done anything to improve it?</w:t>
      </w:r>
    </w:p>
    <w:p w14:paraId="5ACF7AF4">
      <w:pPr>
        <w:jc w:val="both"/>
        <w:rPr>
          <w:rFonts w:ascii="Times New Roman" w:hAnsi="Times New Roman" w:cs="Times New Roman"/>
        </w:rPr>
      </w:pPr>
      <w:r>
        <w:rPr>
          <w:rFonts w:ascii="Times New Roman" w:hAnsi="Times New Roman" w:cs="Times New Roman"/>
          <w:lang w:eastAsia="zh-CN"/>
        </w:rPr>
        <w:t>Mavis</w:t>
      </w:r>
      <w:r>
        <w:rPr>
          <w:rFonts w:ascii="Times New Roman" w:hAnsi="Times New Roman" w:cs="Times New Roman"/>
        </w:rPr>
        <w:t xml:space="preserve">(01:14:37): Yes. I will time my </w:t>
      </w:r>
      <w:r>
        <w:rPr>
          <w:rFonts w:ascii="Times New Roman" w:hAnsi="Times New Roman" w:cs="Times New Roman"/>
          <w:lang w:eastAsia="zh-CN"/>
        </w:rPr>
        <w:t xml:space="preserve">phone to require me to </w:t>
      </w:r>
      <w:r>
        <w:rPr>
          <w:rFonts w:ascii="Times New Roman" w:hAnsi="Times New Roman" w:cs="Times New Roman"/>
        </w:rPr>
        <w:t>do certain things at a certain point</w:t>
      </w:r>
      <w:r>
        <w:rPr>
          <w:rFonts w:ascii="Times New Roman" w:hAnsi="Times New Roman" w:cs="Times New Roman"/>
          <w:lang w:eastAsia="zh-CN"/>
        </w:rPr>
        <w:t xml:space="preserve">. Because Reddit often pushes me for information </w:t>
      </w:r>
      <w:r>
        <w:rPr>
          <w:rFonts w:ascii="Times New Roman" w:hAnsi="Times New Roman" w:cs="Times New Roman"/>
        </w:rPr>
        <w:t>other than studying. I feel like it's better to set an alarm clock because you have to do something at a certain point.</w:t>
      </w:r>
    </w:p>
    <w:p w14:paraId="14D4478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(01:15:17): OK. </w:t>
      </w:r>
      <w:r>
        <w:rPr>
          <w:rFonts w:ascii="Times New Roman" w:hAnsi="Times New Roman" w:cs="Times New Roman"/>
          <w:lang w:eastAsia="zh-CN"/>
        </w:rPr>
        <w:t xml:space="preserve">Han </w:t>
      </w:r>
      <w:r>
        <w:rPr>
          <w:rFonts w:ascii="Times New Roman" w:hAnsi="Times New Roman" w:cs="Times New Roman"/>
        </w:rPr>
        <w:t xml:space="preserve">Yu, your gastroenteritis is cured in the country. I want to ask, you </w:t>
      </w:r>
      <w:r>
        <w:rPr>
          <w:rFonts w:ascii="Times New Roman" w:hAnsi="Times New Roman" w:cs="Times New Roman"/>
          <w:lang w:eastAsia="zh-CN"/>
        </w:rPr>
        <w:t xml:space="preserve">can not eat </w:t>
      </w:r>
      <w:r>
        <w:rPr>
          <w:rFonts w:ascii="Times New Roman" w:hAnsi="Times New Roman" w:cs="Times New Roman"/>
        </w:rPr>
        <w:t xml:space="preserve">during the epidemic before the </w:t>
      </w:r>
      <w:r>
        <w:rPr>
          <w:rFonts w:ascii="Times New Roman" w:hAnsi="Times New Roman" w:cs="Times New Roman"/>
          <w:lang w:eastAsia="zh-CN"/>
        </w:rPr>
        <w:t xml:space="preserve">local Indian restaurants, </w:t>
      </w:r>
      <w:r>
        <w:rPr>
          <w:rFonts w:ascii="Times New Roman" w:hAnsi="Times New Roman" w:cs="Times New Roman"/>
        </w:rPr>
        <w:t>so how do you go to improve their diet?</w:t>
      </w:r>
    </w:p>
    <w:p w14:paraId="2318FFF3">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(01:15:38): Sis, I </w:t>
      </w:r>
      <w:r>
        <w:rPr>
          <w:rFonts w:ascii="Times New Roman" w:hAnsi="Times New Roman" w:cs="Times New Roman"/>
          <w:lang w:eastAsia="zh-CN"/>
        </w:rPr>
        <w:t xml:space="preserve">pushed </w:t>
      </w:r>
      <w:r>
        <w:rPr>
          <w:rFonts w:ascii="Times New Roman" w:hAnsi="Times New Roman" w:cs="Times New Roman"/>
        </w:rPr>
        <w:t xml:space="preserve">myself hard to learn to cook. I </w:t>
      </w:r>
      <w:r>
        <w:rPr>
          <w:rFonts w:ascii="Times New Roman" w:hAnsi="Times New Roman" w:cs="Times New Roman"/>
          <w:lang w:eastAsia="zh-CN"/>
        </w:rPr>
        <w:t xml:space="preserve">remember the first time I </w:t>
      </w:r>
      <w:r>
        <w:rPr>
          <w:rFonts w:ascii="Times New Roman" w:hAnsi="Times New Roman" w:cs="Times New Roman"/>
        </w:rPr>
        <w:t xml:space="preserve">came to Malaysia to </w:t>
      </w:r>
      <w:r>
        <w:rPr>
          <w:rFonts w:ascii="Times New Roman" w:hAnsi="Times New Roman" w:cs="Times New Roman"/>
          <w:lang w:eastAsia="zh-CN"/>
        </w:rPr>
        <w:t>cook</w:t>
      </w:r>
      <w:r>
        <w:rPr>
          <w:rFonts w:ascii="Times New Roman" w:hAnsi="Times New Roman" w:cs="Times New Roman"/>
        </w:rPr>
        <w:t xml:space="preserve">. I went to cut a sausage, and the first knife on my hand </w:t>
      </w:r>
      <w:r>
        <w:rPr>
          <w:rFonts w:ascii="Times New Roman" w:hAnsi="Times New Roman" w:cs="Times New Roman"/>
          <w:lang w:eastAsia="zh-CN"/>
        </w:rPr>
        <w:t xml:space="preserve">cut </w:t>
      </w:r>
      <w:r>
        <w:rPr>
          <w:rFonts w:ascii="Times New Roman" w:hAnsi="Times New Roman" w:cs="Times New Roman"/>
        </w:rPr>
        <w:t xml:space="preserve">through. Now I </w:t>
      </w:r>
      <w:r>
        <w:rPr>
          <w:rFonts w:ascii="Times New Roman" w:hAnsi="Times New Roman" w:cs="Times New Roman"/>
          <w:lang w:eastAsia="zh-CN"/>
        </w:rPr>
        <w:t xml:space="preserve">basically </w:t>
      </w:r>
      <w:r>
        <w:rPr>
          <w:rFonts w:ascii="Times New Roman" w:hAnsi="Times New Roman" w:cs="Times New Roman"/>
        </w:rPr>
        <w:t xml:space="preserve">make my own meals every day. I </w:t>
      </w:r>
      <w:r>
        <w:rPr>
          <w:rFonts w:ascii="Times New Roman" w:hAnsi="Times New Roman" w:cs="Times New Roman"/>
          <w:lang w:eastAsia="zh-CN"/>
        </w:rPr>
        <w:t xml:space="preserve">make the </w:t>
      </w:r>
      <w:r>
        <w:rPr>
          <w:rFonts w:ascii="Times New Roman" w:hAnsi="Times New Roman" w:cs="Times New Roman"/>
        </w:rPr>
        <w:t xml:space="preserve">next day's breakfast </w:t>
      </w:r>
      <w:r>
        <w:rPr>
          <w:rFonts w:ascii="Times New Roman" w:hAnsi="Times New Roman" w:cs="Times New Roman"/>
          <w:lang w:eastAsia="zh-CN"/>
        </w:rPr>
        <w:t>in the evening</w:t>
      </w:r>
      <w:r>
        <w:rPr>
          <w:rFonts w:ascii="Times New Roman" w:hAnsi="Times New Roman" w:cs="Times New Roman"/>
        </w:rPr>
        <w:t>, bring two slices of bread to school and, make a coffee for lunch, and then come back for dinner and continue to make my own meals.</w:t>
      </w:r>
    </w:p>
    <w:p w14:paraId="291FA29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(01:16:47): OK. </w:t>
      </w:r>
      <w:r>
        <w:rPr>
          <w:rFonts w:ascii="Times New Roman" w:hAnsi="Times New Roman" w:cs="Times New Roman"/>
          <w:lang w:eastAsia="zh-CN"/>
        </w:rPr>
        <w:t xml:space="preserve">Eva, </w:t>
      </w:r>
      <w:r>
        <w:rPr>
          <w:rFonts w:ascii="Times New Roman" w:hAnsi="Times New Roman" w:cs="Times New Roman"/>
        </w:rPr>
        <w:t>in response to your previous question, what role did media technology play in your coping strategy?</w:t>
      </w:r>
    </w:p>
    <w:p w14:paraId="71F91B6B">
      <w:pPr>
        <w:jc w:val="both"/>
        <w:rPr>
          <w:rFonts w:ascii="Times New Roman" w:hAnsi="Times New Roman" w:cs="Times New Roman"/>
        </w:rPr>
      </w:pPr>
      <w:r>
        <w:rPr>
          <w:rFonts w:hint="eastAsia" w:ascii="Times New Roman" w:hAnsi="Times New Roman" w:cs="Times New Roman"/>
          <w:lang w:eastAsia="zh-CN"/>
        </w:rPr>
        <w:t xml:space="preserve">Lingli </w:t>
      </w:r>
      <w:r>
        <w:rPr>
          <w:rFonts w:ascii="Times New Roman" w:hAnsi="Times New Roman" w:cs="Times New Roman"/>
          <w:lang w:eastAsia="zh-CN"/>
        </w:rPr>
        <w:t xml:space="preserve">Yao </w:t>
      </w:r>
      <w:r>
        <w:rPr>
          <w:rFonts w:ascii="Times New Roman" w:hAnsi="Times New Roman" w:cs="Times New Roman"/>
        </w:rPr>
        <w:t xml:space="preserve">(01:17:13): </w:t>
      </w:r>
      <w:r>
        <w:rPr>
          <w:rFonts w:ascii="Times New Roman" w:hAnsi="Times New Roman" w:cs="Times New Roman"/>
          <w:lang w:eastAsia="zh-CN"/>
        </w:rPr>
        <w:t xml:space="preserve">It's mainly about </w:t>
      </w:r>
      <w:r>
        <w:rPr>
          <w:rFonts w:ascii="Times New Roman" w:hAnsi="Times New Roman" w:cs="Times New Roman"/>
        </w:rPr>
        <w:t>learning</w:t>
      </w:r>
      <w:r>
        <w:rPr>
          <w:rFonts w:ascii="Times New Roman" w:hAnsi="Times New Roman" w:cs="Times New Roman"/>
          <w:lang w:eastAsia="zh-CN"/>
        </w:rPr>
        <w:t xml:space="preserve">. I </w:t>
      </w:r>
      <w:r>
        <w:rPr>
          <w:rFonts w:ascii="Times New Roman" w:hAnsi="Times New Roman" w:cs="Times New Roman"/>
        </w:rPr>
        <w:t xml:space="preserve">didn't understand at first, then I </w:t>
      </w:r>
      <w:r>
        <w:rPr>
          <w:rFonts w:ascii="Times New Roman" w:hAnsi="Times New Roman" w:cs="Times New Roman"/>
          <w:lang w:eastAsia="zh-CN"/>
        </w:rPr>
        <w:t xml:space="preserve">sat next to </w:t>
      </w:r>
      <w:r>
        <w:rPr>
          <w:rFonts w:ascii="Times New Roman" w:hAnsi="Times New Roman" w:cs="Times New Roman"/>
          <w:highlight w:val="yellow"/>
        </w:rPr>
        <w:t xml:space="preserve">local </w:t>
      </w:r>
      <w:r>
        <w:rPr>
          <w:rFonts w:hint="eastAsia" w:ascii="Times New Roman" w:hAnsi="Times New Roman" w:cs="Times New Roman"/>
          <w:highlight w:val="yellow"/>
          <w:lang w:val="en-US" w:eastAsia="zh-CN"/>
        </w:rPr>
        <w:t xml:space="preserve">Malaysian </w:t>
      </w:r>
      <w:r>
        <w:rPr>
          <w:rFonts w:ascii="Times New Roman" w:hAnsi="Times New Roman" w:cs="Times New Roman"/>
          <w:highlight w:val="yellow"/>
        </w:rPr>
        <w:t>Chinese</w:t>
      </w:r>
      <w:r>
        <w:rPr>
          <w:rFonts w:ascii="Times New Roman" w:hAnsi="Times New Roman" w:cs="Times New Roman"/>
        </w:rPr>
        <w:t xml:space="preserve"> in </w:t>
      </w:r>
      <w:r>
        <w:rPr>
          <w:rFonts w:ascii="Times New Roman" w:hAnsi="Times New Roman" w:cs="Times New Roman"/>
          <w:lang w:eastAsia="zh-CN"/>
        </w:rPr>
        <w:t xml:space="preserve">the classroom, </w:t>
      </w:r>
      <w:r>
        <w:rPr>
          <w:rFonts w:ascii="Times New Roman" w:hAnsi="Times New Roman" w:cs="Times New Roman"/>
        </w:rPr>
        <w:t xml:space="preserve">added </w:t>
      </w:r>
      <w:r>
        <w:rPr>
          <w:rFonts w:ascii="Times New Roman" w:hAnsi="Times New Roman" w:cs="Times New Roman"/>
          <w:lang w:eastAsia="zh-CN"/>
        </w:rPr>
        <w:t xml:space="preserve">their </w:t>
      </w:r>
      <w:r>
        <w:rPr>
          <w:rFonts w:ascii="Times New Roman" w:hAnsi="Times New Roman" w:cs="Times New Roman"/>
        </w:rPr>
        <w:t xml:space="preserve">contact information, and asked them questions </w:t>
      </w:r>
      <w:r>
        <w:rPr>
          <w:rFonts w:ascii="Times New Roman" w:hAnsi="Times New Roman" w:cs="Times New Roman"/>
          <w:lang w:eastAsia="zh-CN"/>
        </w:rPr>
        <w:t xml:space="preserve">when I didn't understand something. The </w:t>
      </w:r>
      <w:r>
        <w:rPr>
          <w:rFonts w:ascii="Times New Roman" w:hAnsi="Times New Roman" w:cs="Times New Roman"/>
        </w:rPr>
        <w:t>local</w:t>
      </w:r>
      <w:r>
        <w:rPr>
          <w:rFonts w:ascii="Times New Roman" w:hAnsi="Times New Roman" w:cs="Times New Roman"/>
          <w:highlight w:val="yellow"/>
        </w:rPr>
        <w:t xml:space="preserve"> </w:t>
      </w:r>
      <w:r>
        <w:rPr>
          <w:rFonts w:hint="eastAsia" w:ascii="Times New Roman" w:hAnsi="Times New Roman" w:cs="Times New Roman"/>
          <w:highlight w:val="yellow"/>
          <w:lang w:val="en-US" w:eastAsia="zh-CN"/>
        </w:rPr>
        <w:t xml:space="preserve">Malaysian </w:t>
      </w:r>
      <w:r>
        <w:rPr>
          <w:rFonts w:ascii="Times New Roman" w:hAnsi="Times New Roman" w:cs="Times New Roman"/>
          <w:highlight w:val="yellow"/>
        </w:rPr>
        <w:t>Chinese</w:t>
      </w:r>
      <w:r>
        <w:rPr>
          <w:rFonts w:ascii="Times New Roman" w:hAnsi="Times New Roman" w:cs="Times New Roman"/>
        </w:rPr>
        <w:t xml:space="preserve"> are also very enthusiastic, and I teamed up with them to participate in classroom </w:t>
      </w:r>
      <w:r>
        <w:rPr>
          <w:rFonts w:ascii="Times New Roman" w:hAnsi="Times New Roman" w:cs="Times New Roman"/>
          <w:lang w:eastAsia="zh-CN"/>
        </w:rPr>
        <w:t>activities</w:t>
      </w:r>
      <w:r>
        <w:rPr>
          <w:rFonts w:ascii="Times New Roman" w:hAnsi="Times New Roman" w:cs="Times New Roman"/>
        </w:rPr>
        <w:t>.</w:t>
      </w:r>
    </w:p>
    <w:p w14:paraId="431986C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(01:17:43): </w:t>
      </w:r>
      <w:r>
        <w:rPr>
          <w:rFonts w:ascii="Times New Roman" w:hAnsi="Times New Roman" w:cs="Times New Roman"/>
          <w:lang w:eastAsia="zh-CN"/>
        </w:rPr>
        <w:t xml:space="preserve">And how about your usual </w:t>
      </w:r>
      <w:r>
        <w:rPr>
          <w:rFonts w:ascii="Times New Roman" w:hAnsi="Times New Roman" w:cs="Times New Roman"/>
        </w:rPr>
        <w:t xml:space="preserve">communication </w:t>
      </w:r>
      <w:r>
        <w:rPr>
          <w:rFonts w:ascii="Times New Roman" w:hAnsi="Times New Roman" w:cs="Times New Roman"/>
          <w:lang w:eastAsia="zh-CN"/>
        </w:rPr>
        <w:t>phrases?</w:t>
      </w:r>
    </w:p>
    <w:p w14:paraId="20D7EDEB">
      <w:pPr>
        <w:jc w:val="both"/>
        <w:rPr>
          <w:rFonts w:ascii="Times New Roman" w:hAnsi="Times New Roman" w:cs="Times New Roman"/>
        </w:rPr>
      </w:pPr>
      <w:r>
        <w:rPr>
          <w:rFonts w:ascii="Times New Roman" w:hAnsi="Times New Roman" w:cs="Times New Roman"/>
          <w:lang w:eastAsia="zh-CN"/>
        </w:rPr>
        <w:t xml:space="preserve">Yao </w:t>
      </w:r>
      <w:r>
        <w:rPr>
          <w:rFonts w:hint="eastAsia" w:ascii="Times New Roman" w:hAnsi="Times New Roman" w:cs="Times New Roman"/>
          <w:lang w:eastAsia="zh-CN"/>
        </w:rPr>
        <w:t xml:space="preserve">Lingli </w:t>
      </w:r>
      <w:r>
        <w:rPr>
          <w:rFonts w:ascii="Times New Roman" w:hAnsi="Times New Roman" w:cs="Times New Roman"/>
        </w:rPr>
        <w:t xml:space="preserve">(01:18:01): It's OK to communicate in normal times, but if it's more professional and academic, it's a little bit more difficult to </w:t>
      </w:r>
      <w:r>
        <w:rPr>
          <w:rFonts w:ascii="Times New Roman" w:hAnsi="Times New Roman" w:cs="Times New Roman"/>
          <w:lang w:eastAsia="zh-CN"/>
        </w:rPr>
        <w:t>communicate</w:t>
      </w:r>
      <w:r>
        <w:rPr>
          <w:rFonts w:ascii="Times New Roman" w:hAnsi="Times New Roman" w:cs="Times New Roman"/>
        </w:rPr>
        <w:t>.</w:t>
      </w:r>
    </w:p>
    <w:p w14:paraId="79FC2C6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(01:18:13): Do you usually find local people or international students from other countries </w:t>
      </w:r>
      <w:r>
        <w:rPr>
          <w:rFonts w:ascii="Times New Roman" w:hAnsi="Times New Roman" w:cs="Times New Roman"/>
          <w:lang w:eastAsia="zh-CN"/>
        </w:rPr>
        <w:t xml:space="preserve">to </w:t>
      </w:r>
      <w:r>
        <w:rPr>
          <w:rFonts w:ascii="Times New Roman" w:hAnsi="Times New Roman" w:cs="Times New Roman"/>
        </w:rPr>
        <w:t>make friends with them to improve your language interaction skills?</w:t>
      </w:r>
    </w:p>
    <w:p w14:paraId="2AE1D24B">
      <w:pPr>
        <w:jc w:val="both"/>
        <w:rPr>
          <w:rFonts w:ascii="Times New Roman" w:hAnsi="Times New Roman" w:cs="Times New Roman"/>
        </w:rPr>
      </w:pPr>
      <w:r>
        <w:rPr>
          <w:rFonts w:ascii="Times New Roman" w:hAnsi="Times New Roman" w:cs="Times New Roman"/>
          <w:lang w:eastAsia="zh-CN"/>
        </w:rPr>
        <w:t xml:space="preserve">Yao </w:t>
      </w:r>
      <w:r>
        <w:rPr>
          <w:rFonts w:hint="eastAsia" w:ascii="Times New Roman" w:hAnsi="Times New Roman" w:cs="Times New Roman"/>
          <w:lang w:eastAsia="zh-CN"/>
        </w:rPr>
        <w:t xml:space="preserve">Lingli </w:t>
      </w:r>
      <w:r>
        <w:rPr>
          <w:rFonts w:ascii="Times New Roman" w:hAnsi="Times New Roman" w:cs="Times New Roman"/>
        </w:rPr>
        <w:t>(01:18:29): I tried talking to them, but there was</w:t>
      </w:r>
      <w:r>
        <w:rPr>
          <w:rFonts w:ascii="Times New Roman" w:hAnsi="Times New Roman" w:cs="Times New Roman"/>
          <w:lang w:eastAsia="zh-CN"/>
        </w:rPr>
        <w:t xml:space="preserve"> still </w:t>
      </w:r>
      <w:r>
        <w:rPr>
          <w:rFonts w:ascii="Times New Roman" w:hAnsi="Times New Roman" w:cs="Times New Roman"/>
        </w:rPr>
        <w:t>very little.</w:t>
      </w:r>
    </w:p>
    <w:p w14:paraId="1A62BF9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(01:18:38): What made it feel like there </w:t>
      </w:r>
      <w:r>
        <w:rPr>
          <w:rFonts w:ascii="Times New Roman" w:hAnsi="Times New Roman" w:cs="Times New Roman"/>
          <w:lang w:eastAsia="zh-CN"/>
        </w:rPr>
        <w:t>wasn</w:t>
      </w:r>
      <w:r>
        <w:rPr>
          <w:rFonts w:ascii="Times New Roman" w:hAnsi="Times New Roman" w:cs="Times New Roman"/>
        </w:rPr>
        <w:t>'t much conversation going on back there?</w:t>
      </w:r>
    </w:p>
    <w:p w14:paraId="66DFEC10">
      <w:pPr>
        <w:jc w:val="both"/>
        <w:rPr>
          <w:rFonts w:ascii="Times New Roman" w:hAnsi="Times New Roman" w:cs="Times New Roman"/>
        </w:rPr>
      </w:pPr>
      <w:r>
        <w:rPr>
          <w:rFonts w:ascii="Times New Roman" w:hAnsi="Times New Roman" w:cs="Times New Roman"/>
          <w:lang w:eastAsia="zh-CN"/>
        </w:rPr>
        <w:t xml:space="preserve">Yao Lingliang </w:t>
      </w:r>
      <w:r>
        <w:rPr>
          <w:rFonts w:ascii="Times New Roman" w:hAnsi="Times New Roman" w:cs="Times New Roman"/>
        </w:rPr>
        <w:t xml:space="preserve">(01:18:46): </w:t>
      </w:r>
      <w:r>
        <w:rPr>
          <w:rFonts w:ascii="Times New Roman" w:hAnsi="Times New Roman" w:cs="Times New Roman"/>
          <w:lang w:eastAsia="zh-CN"/>
        </w:rPr>
        <w:t xml:space="preserve">The speaking of international students from </w:t>
      </w:r>
      <w:r>
        <w:rPr>
          <w:rFonts w:ascii="Times New Roman" w:hAnsi="Times New Roman" w:cs="Times New Roman"/>
        </w:rPr>
        <w:t xml:space="preserve">other </w:t>
      </w:r>
      <w:r>
        <w:rPr>
          <w:rFonts w:ascii="Times New Roman" w:hAnsi="Times New Roman" w:cs="Times New Roman"/>
          <w:lang w:eastAsia="zh-CN"/>
        </w:rPr>
        <w:t xml:space="preserve">countries </w:t>
      </w:r>
      <w:r>
        <w:rPr>
          <w:rFonts w:ascii="Times New Roman" w:hAnsi="Times New Roman" w:cs="Times New Roman"/>
        </w:rPr>
        <w:t xml:space="preserve">is not pure; they also have national accents, and none are very standard. </w:t>
      </w:r>
      <w:r>
        <w:rPr>
          <w:rFonts w:ascii="Times New Roman" w:hAnsi="Times New Roman" w:cs="Times New Roman"/>
          <w:lang w:eastAsia="zh-CN"/>
        </w:rPr>
        <w:t xml:space="preserve">So, they still tend to have more </w:t>
      </w:r>
      <w:r>
        <w:rPr>
          <w:rFonts w:ascii="Times New Roman" w:hAnsi="Times New Roman" w:cs="Times New Roman"/>
        </w:rPr>
        <w:t xml:space="preserve">contact with </w:t>
      </w:r>
      <w:r>
        <w:rPr>
          <w:rFonts w:ascii="Times New Roman" w:hAnsi="Times New Roman" w:cs="Times New Roman"/>
          <w:highlight w:val="yellow"/>
        </w:rPr>
        <w:t>local</w:t>
      </w:r>
      <w:r>
        <w:rPr>
          <w:rFonts w:hint="eastAsia" w:ascii="Times New Roman" w:hAnsi="Times New Roman" w:cs="Times New Roman"/>
          <w:highlight w:val="yellow"/>
          <w:lang w:val="en-US" w:eastAsia="zh-CN"/>
        </w:rPr>
        <w:t xml:space="preserve"> Malaysian</w:t>
      </w:r>
      <w:r>
        <w:rPr>
          <w:rFonts w:ascii="Times New Roman" w:hAnsi="Times New Roman" w:cs="Times New Roman"/>
          <w:highlight w:val="yellow"/>
        </w:rPr>
        <w:t xml:space="preserve"> Chinese</w:t>
      </w:r>
      <w:r>
        <w:rPr>
          <w:rFonts w:ascii="Times New Roman" w:hAnsi="Times New Roman" w:cs="Times New Roman"/>
        </w:rPr>
        <w:t>.</w:t>
      </w:r>
    </w:p>
    <w:p w14:paraId="091D5C2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(01:19:12): </w:t>
      </w:r>
      <w:r>
        <w:rPr>
          <w:rFonts w:ascii="Times New Roman" w:hAnsi="Times New Roman" w:cs="Times New Roman"/>
          <w:lang w:eastAsia="zh-CN"/>
        </w:rPr>
        <w:t xml:space="preserve">Miya, </w:t>
      </w:r>
      <w:r>
        <w:rPr>
          <w:rFonts w:ascii="Times New Roman" w:hAnsi="Times New Roman" w:cs="Times New Roman"/>
        </w:rPr>
        <w:t xml:space="preserve">what about you? Did you purposely seek out Local and other international students to chat </w:t>
      </w:r>
      <w:r>
        <w:rPr>
          <w:rFonts w:ascii="Times New Roman" w:hAnsi="Times New Roman" w:cs="Times New Roman"/>
          <w:lang w:eastAsia="zh-CN"/>
        </w:rPr>
        <w:t xml:space="preserve">and practice </w:t>
      </w:r>
      <w:r>
        <w:rPr>
          <w:rFonts w:ascii="Times New Roman" w:hAnsi="Times New Roman" w:cs="Times New Roman"/>
        </w:rPr>
        <w:t>improving your language skills?</w:t>
      </w:r>
    </w:p>
    <w:p w14:paraId="6202F532">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(01:19:25): </w:t>
      </w:r>
      <w:r>
        <w:rPr>
          <w:rFonts w:ascii="Times New Roman" w:hAnsi="Times New Roman" w:cs="Times New Roman"/>
          <w:lang w:eastAsia="zh-CN"/>
        </w:rPr>
        <w:t>No, we have one class for international students and one</w:t>
      </w:r>
      <w:r>
        <w:rPr>
          <w:rFonts w:ascii="Times New Roman" w:hAnsi="Times New Roman" w:cs="Times New Roman"/>
        </w:rPr>
        <w:t xml:space="preserve"> for local students. My classmates are basically all Chinese</w:t>
      </w:r>
      <w:r>
        <w:rPr>
          <w:rFonts w:ascii="Times New Roman" w:hAnsi="Times New Roman" w:cs="Times New Roman"/>
          <w:lang w:eastAsia="zh-CN"/>
        </w:rPr>
        <w:t>, and the Chinese students are divided into several sets</w:t>
      </w:r>
      <w:r>
        <w:rPr>
          <w:rFonts w:ascii="Times New Roman" w:hAnsi="Times New Roman" w:cs="Times New Roman"/>
        </w:rPr>
        <w:t>.</w:t>
      </w:r>
    </w:p>
    <w:p w14:paraId="4A630DE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(01:19:48): Does that include </w:t>
      </w:r>
      <w:r>
        <w:rPr>
          <w:rFonts w:hint="eastAsia" w:ascii="Times New Roman" w:hAnsi="Times New Roman" w:cs="Times New Roman"/>
          <w:highlight w:val="yellow"/>
          <w:lang w:val="en-US" w:eastAsia="zh-CN"/>
        </w:rPr>
        <w:t xml:space="preserve">Malaysian </w:t>
      </w:r>
      <w:r>
        <w:rPr>
          <w:rFonts w:ascii="Times New Roman" w:hAnsi="Times New Roman" w:cs="Times New Roman"/>
          <w:highlight w:val="yellow"/>
        </w:rPr>
        <w:t>Chinese</w:t>
      </w:r>
      <w:r>
        <w:rPr>
          <w:rFonts w:ascii="Times New Roman" w:hAnsi="Times New Roman" w:cs="Times New Roman"/>
        </w:rPr>
        <w:t>?</w:t>
      </w:r>
    </w:p>
    <w:p w14:paraId="56B285DB">
      <w:pPr>
        <w:jc w:val="both"/>
        <w:rPr>
          <w:rFonts w:ascii="Times New Roman" w:hAnsi="Times New Roman" w:cs="Times New Roman"/>
          <w:lang w:eastAsia="zh-CN"/>
        </w:rPr>
      </w:pPr>
      <w:r>
        <w:rPr>
          <w:rFonts w:ascii="Times New Roman" w:hAnsi="Times New Roman" w:cs="Times New Roman"/>
          <w:lang w:eastAsia="zh-CN"/>
        </w:rPr>
        <w:t>Miya</w:t>
      </w:r>
      <w:r>
        <w:rPr>
          <w:rFonts w:ascii="Times New Roman" w:hAnsi="Times New Roman" w:cs="Times New Roman"/>
        </w:rPr>
        <w:t xml:space="preserve">(01:19:50): No, </w:t>
      </w:r>
      <w:r>
        <w:rPr>
          <w:rFonts w:hint="eastAsia" w:ascii="Times New Roman" w:hAnsi="Times New Roman" w:cs="Times New Roman"/>
          <w:highlight w:val="yellow"/>
          <w:lang w:val="en-US" w:eastAsia="zh-CN"/>
        </w:rPr>
        <w:t xml:space="preserve">Malaysian </w:t>
      </w:r>
      <w:r>
        <w:rPr>
          <w:rFonts w:ascii="Times New Roman" w:hAnsi="Times New Roman" w:cs="Times New Roman"/>
          <w:highlight w:val="yellow"/>
        </w:rPr>
        <w:t>Chinese</w:t>
      </w:r>
      <w:r>
        <w:rPr>
          <w:rFonts w:ascii="Times New Roman" w:hAnsi="Times New Roman" w:cs="Times New Roman"/>
        </w:rPr>
        <w:t xml:space="preserve"> is the </w:t>
      </w:r>
      <w:r>
        <w:rPr>
          <w:rFonts w:ascii="Times New Roman" w:hAnsi="Times New Roman" w:cs="Times New Roman"/>
          <w:lang w:eastAsia="zh-CN"/>
        </w:rPr>
        <w:t xml:space="preserve">set </w:t>
      </w:r>
      <w:r>
        <w:rPr>
          <w:rFonts w:ascii="Times New Roman" w:hAnsi="Times New Roman" w:cs="Times New Roman"/>
        </w:rPr>
        <w:t xml:space="preserve">of local students. My classmates have been all Chinese since the first year. So, my spoken English hasn't improved much, and I seldom talk to the teacher in class, basically, I just listen to the teacher. I </w:t>
      </w:r>
      <w:r>
        <w:rPr>
          <w:rFonts w:ascii="Times New Roman" w:hAnsi="Times New Roman" w:cs="Times New Roman"/>
          <w:lang w:eastAsia="zh-CN"/>
        </w:rPr>
        <w:t xml:space="preserve">can only say that my </w:t>
      </w:r>
      <w:r>
        <w:rPr>
          <w:rFonts w:ascii="Times New Roman" w:hAnsi="Times New Roman" w:cs="Times New Roman"/>
        </w:rPr>
        <w:t>listening has improved</w:t>
      </w:r>
      <w:r>
        <w:rPr>
          <w:rFonts w:ascii="Times New Roman" w:hAnsi="Times New Roman" w:cs="Times New Roman"/>
          <w:lang w:eastAsia="zh-CN"/>
        </w:rPr>
        <w:t xml:space="preserve">, </w:t>
      </w:r>
      <w:r>
        <w:rPr>
          <w:rFonts w:ascii="Times New Roman" w:hAnsi="Times New Roman" w:cs="Times New Roman"/>
        </w:rPr>
        <w:t xml:space="preserve">but my speaking </w:t>
      </w:r>
      <w:r>
        <w:rPr>
          <w:rFonts w:ascii="Times New Roman" w:hAnsi="Times New Roman" w:cs="Times New Roman"/>
          <w:lang w:eastAsia="zh-CN"/>
        </w:rPr>
        <w:t>is still not good.</w:t>
      </w:r>
    </w:p>
    <w:p w14:paraId="1AC08B8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(01:20:21): It shouldn't affect graduation, right</w:t>
      </w:r>
      <w:r>
        <w:rPr>
          <w:rFonts w:ascii="Times New Roman" w:hAnsi="Times New Roman" w:cs="Times New Roman"/>
          <w:lang w:eastAsia="zh-CN"/>
        </w:rPr>
        <w:t>?</w:t>
      </w:r>
    </w:p>
    <w:p w14:paraId="0D24A0F9">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(01:20:27): Not affected. I was told that we have to submit another IELTS score at the time of graduation. The IELTS score is only valid for two years, and some students just might have taken the test before, but because of the pandemic, they never came to our class</w:t>
      </w:r>
      <w:r>
        <w:rPr>
          <w:rFonts w:ascii="Times New Roman" w:hAnsi="Times New Roman" w:cs="Times New Roman"/>
          <w:lang w:eastAsia="zh-CN"/>
        </w:rPr>
        <w:t>, so some students</w:t>
      </w:r>
      <w:r>
        <w:rPr>
          <w:rFonts w:ascii="Times New Roman" w:hAnsi="Times New Roman" w:cs="Times New Roman"/>
        </w:rPr>
        <w:t>' IELTS scores have expired, and they have to retake the test and submit it again.</w:t>
      </w:r>
    </w:p>
    <w:p w14:paraId="09E2923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(01:21:02): That's going to take a lot of practice.</w:t>
      </w:r>
    </w:p>
    <w:p w14:paraId="6A6B9A3D">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(01:21:05): Yeah, I think for our current situation, you </w:t>
      </w:r>
      <w:r>
        <w:rPr>
          <w:rFonts w:ascii="Times New Roman" w:hAnsi="Times New Roman" w:cs="Times New Roman"/>
          <w:lang w:eastAsia="zh-CN"/>
        </w:rPr>
        <w:t xml:space="preserve">have to </w:t>
      </w:r>
      <w:r>
        <w:rPr>
          <w:rFonts w:ascii="Times New Roman" w:hAnsi="Times New Roman" w:cs="Times New Roman"/>
        </w:rPr>
        <w:t xml:space="preserve">learn by yourself to improve your speaking. Next semester, our </w:t>
      </w:r>
      <w:r>
        <w:rPr>
          <w:rFonts w:ascii="Times New Roman" w:hAnsi="Times New Roman" w:cs="Times New Roman"/>
          <w:lang w:eastAsia="zh-CN"/>
        </w:rPr>
        <w:t xml:space="preserve">Computer Science major </w:t>
      </w:r>
      <w:r>
        <w:rPr>
          <w:rFonts w:ascii="Times New Roman" w:hAnsi="Times New Roman" w:cs="Times New Roman"/>
        </w:rPr>
        <w:t>is going to be divided into directions</w:t>
      </w:r>
      <w:r>
        <w:rPr>
          <w:rFonts w:ascii="Times New Roman" w:hAnsi="Times New Roman" w:cs="Times New Roman"/>
          <w:lang w:eastAsia="zh-CN"/>
        </w:rPr>
        <w:t xml:space="preserve">, </w:t>
      </w:r>
      <w:r>
        <w:rPr>
          <w:rFonts w:ascii="Times New Roman" w:hAnsi="Times New Roman" w:cs="Times New Roman"/>
        </w:rPr>
        <w:t xml:space="preserve">basically, my </w:t>
      </w:r>
      <w:r>
        <w:rPr>
          <w:rFonts w:ascii="Times New Roman" w:hAnsi="Times New Roman" w:cs="Times New Roman"/>
          <w:lang w:eastAsia="zh-CN"/>
        </w:rPr>
        <w:t xml:space="preserve">Set </w:t>
      </w:r>
      <w:r>
        <w:rPr>
          <w:rFonts w:ascii="Times New Roman" w:hAnsi="Times New Roman" w:cs="Times New Roman"/>
        </w:rPr>
        <w:t>is the most Chinese again</w:t>
      </w:r>
      <w:r>
        <w:rPr>
          <w:rFonts w:ascii="Times New Roman" w:hAnsi="Times New Roman" w:cs="Times New Roman"/>
          <w:lang w:eastAsia="zh-CN"/>
        </w:rPr>
        <w:t xml:space="preserve">. That is, </w:t>
      </w:r>
      <w:r>
        <w:rPr>
          <w:rFonts w:ascii="Times New Roman" w:hAnsi="Times New Roman" w:cs="Times New Roman"/>
        </w:rPr>
        <w:t>we still have to divide into small classes</w:t>
      </w:r>
      <w:r>
        <w:rPr>
          <w:rFonts w:ascii="Times New Roman" w:hAnsi="Times New Roman" w:cs="Times New Roman"/>
          <w:lang w:eastAsia="zh-CN"/>
        </w:rPr>
        <w:t xml:space="preserve">, </w:t>
      </w:r>
      <w:r>
        <w:rPr>
          <w:rFonts w:ascii="Times New Roman" w:hAnsi="Times New Roman" w:cs="Times New Roman"/>
        </w:rPr>
        <w:t xml:space="preserve">I guess </w:t>
      </w:r>
      <w:r>
        <w:rPr>
          <w:rFonts w:ascii="Times New Roman" w:hAnsi="Times New Roman" w:cs="Times New Roman"/>
          <w:lang w:eastAsia="zh-CN"/>
        </w:rPr>
        <w:t xml:space="preserve">by then, </w:t>
      </w:r>
      <w:r>
        <w:rPr>
          <w:rFonts w:ascii="Times New Roman" w:hAnsi="Times New Roman" w:cs="Times New Roman"/>
        </w:rPr>
        <w:t>they are all still Chinese.</w:t>
      </w:r>
    </w:p>
    <w:p w14:paraId="68B68E15">
      <w:pPr>
        <w:jc w:val="both"/>
        <w:rPr>
          <w:rFonts w:ascii="Times New Roman" w:hAnsi="Times New Roman" w:cs="Times New Roman"/>
        </w:rPr>
      </w:pPr>
      <w:r>
        <w:rPr>
          <w:rFonts w:ascii="Times New Roman" w:hAnsi="Times New Roman" w:cs="Times New Roman"/>
          <w:lang w:eastAsia="zh-CN"/>
        </w:rPr>
        <w:t>Mavis</w:t>
      </w:r>
      <w:r>
        <w:rPr>
          <w:rFonts w:ascii="Times New Roman" w:hAnsi="Times New Roman" w:cs="Times New Roman"/>
        </w:rPr>
        <w:t xml:space="preserve">(01:21:31): Actually, </w:t>
      </w:r>
      <w:r>
        <w:rPr>
          <w:rFonts w:ascii="Times New Roman" w:hAnsi="Times New Roman" w:cs="Times New Roman"/>
          <w:lang w:eastAsia="zh-CN"/>
        </w:rPr>
        <w:t xml:space="preserve">you </w:t>
      </w:r>
      <w:r>
        <w:rPr>
          <w:rFonts w:ascii="Times New Roman" w:hAnsi="Times New Roman" w:cs="Times New Roman"/>
        </w:rPr>
        <w:t>can make a Chinese friend and then usually communicate with him in English.</w:t>
      </w:r>
    </w:p>
    <w:p w14:paraId="78A458F8">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(01:21:38): It's so hard, I can't see it.</w:t>
      </w:r>
    </w:p>
    <w:p w14:paraId="6BDDD73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(01:21:42): </w:t>
      </w:r>
      <w:r>
        <w:rPr>
          <w:rFonts w:ascii="Times New Roman" w:hAnsi="Times New Roman" w:cs="Times New Roman"/>
          <w:lang w:eastAsia="zh-CN"/>
        </w:rPr>
        <w:t xml:space="preserve">If </w:t>
      </w:r>
      <w:r>
        <w:rPr>
          <w:rFonts w:ascii="Times New Roman" w:hAnsi="Times New Roman" w:cs="Times New Roman"/>
        </w:rPr>
        <w:t xml:space="preserve">you </w:t>
      </w:r>
      <w:r>
        <w:rPr>
          <w:rFonts w:ascii="Times New Roman" w:hAnsi="Times New Roman" w:cs="Times New Roman"/>
          <w:lang w:eastAsia="zh-CN"/>
        </w:rPr>
        <w:t xml:space="preserve">need, </w:t>
      </w:r>
      <w:r>
        <w:rPr>
          <w:rFonts w:ascii="Times New Roman" w:hAnsi="Times New Roman" w:cs="Times New Roman"/>
        </w:rPr>
        <w:t xml:space="preserve">let me give you a push to a </w:t>
      </w:r>
      <w:r>
        <w:rPr>
          <w:rFonts w:ascii="Times New Roman" w:hAnsi="Times New Roman" w:cs="Times New Roman"/>
          <w:lang w:eastAsia="zh-CN"/>
        </w:rPr>
        <w:t xml:space="preserve">classmate in </w:t>
      </w:r>
      <w:r>
        <w:rPr>
          <w:rFonts w:ascii="Times New Roman" w:hAnsi="Times New Roman" w:cs="Times New Roman"/>
        </w:rPr>
        <w:t xml:space="preserve">Iraq. He is a master of electronic engineering at </w:t>
      </w:r>
      <w:r>
        <w:rPr>
          <w:rFonts w:ascii="Times New Roman" w:hAnsi="Times New Roman" w:cs="Times New Roman"/>
          <w:lang w:eastAsia="zh-CN"/>
        </w:rPr>
        <w:t>UKM. Once, I met him in the study room of UKM, and then I had the courage to go to him</w:t>
      </w:r>
      <w:r>
        <w:rPr>
          <w:rFonts w:ascii="Times New Roman" w:hAnsi="Times New Roman" w:cs="Times New Roman"/>
        </w:rPr>
        <w:t xml:space="preserve"> and chat with him. From the very beginning, I nodded my head at whatever he said, but actually I couldn't understand it. Now, I can understand </w:t>
      </w:r>
      <w:r>
        <w:rPr>
          <w:rFonts w:ascii="Times New Roman" w:hAnsi="Times New Roman" w:cs="Times New Roman"/>
          <w:lang w:eastAsia="zh-CN"/>
        </w:rPr>
        <w:t xml:space="preserve">and </w:t>
      </w:r>
      <w:r>
        <w:rPr>
          <w:rFonts w:ascii="Times New Roman" w:hAnsi="Times New Roman" w:cs="Times New Roman"/>
        </w:rPr>
        <w:t>respond to him</w:t>
      </w:r>
      <w:r>
        <w:rPr>
          <w:rFonts w:ascii="Times New Roman" w:hAnsi="Times New Roman" w:cs="Times New Roman"/>
          <w:lang w:eastAsia="zh-CN"/>
        </w:rPr>
        <w:t>.</w:t>
      </w:r>
      <w:r>
        <w:rPr>
          <w:rFonts w:ascii="Times New Roman" w:hAnsi="Times New Roman" w:cs="Times New Roman"/>
        </w:rPr>
        <w:t xml:space="preserve"> He's happy to make Chinese friends, so I can push you if you need me.</w:t>
      </w:r>
    </w:p>
    <w:p w14:paraId="6D307B89">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(01:22:23): Yes</w:t>
      </w:r>
      <w:r>
        <w:rPr>
          <w:rFonts w:ascii="Times New Roman" w:hAnsi="Times New Roman" w:cs="Times New Roman"/>
          <w:lang w:eastAsia="zh-CN"/>
        </w:rPr>
        <w:t xml:space="preserve">, </w:t>
      </w:r>
      <w:r>
        <w:rPr>
          <w:rFonts w:ascii="Times New Roman" w:hAnsi="Times New Roman" w:cs="Times New Roman"/>
        </w:rPr>
        <w:t>does he play WeChat? Or does he use WhatsApp?</w:t>
      </w:r>
    </w:p>
    <w:p w14:paraId="2B99AE4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(01:22:33): </w:t>
      </w:r>
      <w:r>
        <w:rPr>
          <w:rFonts w:ascii="Times New Roman" w:hAnsi="Times New Roman" w:cs="Times New Roman"/>
          <w:lang w:eastAsia="zh-CN"/>
        </w:rPr>
        <w:t>Both play</w:t>
      </w:r>
      <w:r>
        <w:rPr>
          <w:rFonts w:ascii="Times New Roman" w:hAnsi="Times New Roman" w:cs="Times New Roman"/>
        </w:rPr>
        <w:t>, I'll push you back.</w:t>
      </w:r>
    </w:p>
    <w:p w14:paraId="0A55F5E3">
      <w:pPr>
        <w:jc w:val="both"/>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(01:22:35): ok, thanks sis! This is indeed a very good way to learn to speak. I was told that there are still quite a lot of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in our school, but the only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I can remember so far are the two girls, and then the </w:t>
      </w:r>
      <w:r>
        <w:rPr>
          <w:rFonts w:hint="eastAsia" w:ascii="Times New Roman" w:hAnsi="Times New Roman" w:cs="Times New Roman"/>
          <w:lang w:val="en-US" w:eastAsia="zh-CN"/>
        </w:rPr>
        <w:t xml:space="preserve">Malaysian </w:t>
      </w:r>
      <w:r>
        <w:rPr>
          <w:rFonts w:ascii="Times New Roman" w:hAnsi="Times New Roman" w:cs="Times New Roman"/>
        </w:rPr>
        <w:t>Chinese boys are basically unrecognisable, I just get the feeling that they're local Malays.</w:t>
      </w:r>
    </w:p>
    <w:p w14:paraId="63AA55E1">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(01:23:49): OK</w:t>
      </w:r>
      <w:r>
        <w:rPr>
          <w:rFonts w:ascii="Times New Roman" w:hAnsi="Times New Roman" w:cs="Times New Roman"/>
          <w:lang w:eastAsia="zh-CN"/>
        </w:rPr>
        <w:t xml:space="preserve">, </w:t>
      </w:r>
      <w:r>
        <w:rPr>
          <w:rFonts w:ascii="Times New Roman" w:hAnsi="Times New Roman" w:cs="Times New Roman"/>
        </w:rPr>
        <w:t>we have two more questions . One is, do you have any advice for Chinese undergraduates who are coming to Malaysia</w:t>
      </w:r>
      <w:r>
        <w:rPr>
          <w:rFonts w:ascii="Times New Roman" w:hAnsi="Times New Roman" w:cs="Times New Roman"/>
          <w:lang w:eastAsia="zh-CN"/>
        </w:rPr>
        <w:t>?</w:t>
      </w:r>
    </w:p>
    <w:p w14:paraId="732D7A1B">
      <w:pPr>
        <w:jc w:val="both"/>
        <w:rPr>
          <w:rFonts w:hint="eastAsia"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(01:24:19): </w:t>
      </w:r>
      <w:r>
        <w:rPr>
          <w:rFonts w:ascii="Times New Roman" w:hAnsi="Times New Roman" w:cs="Times New Roman"/>
          <w:lang w:eastAsia="zh-CN"/>
        </w:rPr>
        <w:t xml:space="preserve">I would advise the upcoming students </w:t>
      </w:r>
      <w:r>
        <w:rPr>
          <w:rFonts w:ascii="Times New Roman" w:hAnsi="Times New Roman" w:cs="Times New Roman"/>
        </w:rPr>
        <w:t>to be confident</w:t>
      </w:r>
      <w:r>
        <w:rPr>
          <w:rFonts w:ascii="Times New Roman" w:hAnsi="Times New Roman" w:cs="Times New Roman"/>
          <w:lang w:eastAsia="zh-CN"/>
        </w:rPr>
        <w:t xml:space="preserve">. </w:t>
      </w:r>
      <w:r>
        <w:rPr>
          <w:rFonts w:ascii="Times New Roman" w:hAnsi="Times New Roman" w:cs="Times New Roman"/>
        </w:rPr>
        <w:t xml:space="preserve">We </w:t>
      </w:r>
      <w:r>
        <w:rPr>
          <w:rFonts w:ascii="Times New Roman" w:hAnsi="Times New Roman" w:cs="Times New Roman"/>
          <w:lang w:eastAsia="zh-CN"/>
        </w:rPr>
        <w:t xml:space="preserve">have a disadvantage </w:t>
      </w:r>
      <w:r>
        <w:rPr>
          <w:rFonts w:ascii="Times New Roman" w:hAnsi="Times New Roman" w:cs="Times New Roman"/>
        </w:rPr>
        <w:t>at home, that is, once others say something about us, we have to find out the problem from ourselves</w:t>
      </w:r>
      <w:r>
        <w:rPr>
          <w:rFonts w:ascii="Times New Roman" w:hAnsi="Times New Roman" w:cs="Times New Roman"/>
          <w:lang w:eastAsia="zh-CN"/>
        </w:rPr>
        <w:t xml:space="preserve">. </w:t>
      </w:r>
      <w:r>
        <w:rPr>
          <w:rFonts w:ascii="Times New Roman" w:hAnsi="Times New Roman" w:cs="Times New Roman"/>
        </w:rPr>
        <w:t xml:space="preserve">But when I came here, I found this is not the case. Some people will deliberately pick on you, and then you </w:t>
      </w:r>
      <w:r>
        <w:rPr>
          <w:rFonts w:ascii="Times New Roman" w:hAnsi="Times New Roman" w:cs="Times New Roman"/>
          <w:lang w:eastAsia="zh-CN"/>
        </w:rPr>
        <w:t xml:space="preserve">must </w:t>
      </w:r>
      <w:r>
        <w:rPr>
          <w:rFonts w:ascii="Times New Roman" w:hAnsi="Times New Roman" w:cs="Times New Roman"/>
        </w:rPr>
        <w:t xml:space="preserve">come down hard, point your hand at his nose and start scolding him. </w:t>
      </w:r>
      <w:r>
        <w:rPr>
          <w:rFonts w:hint="eastAsia" w:ascii="Times New Roman" w:hAnsi="Times New Roman" w:cs="Times New Roman"/>
        </w:rPr>
        <w:t xml:space="preserve">When I first arrived in Malaysia, I had an English teacher who was a black man. He would curse throughout class, once without apparent cause and then again when he became upset. I immediately got angry and cursed with him twice more to get him to leave the </w:t>
      </w:r>
      <w:r>
        <w:rPr>
          <w:rFonts w:hint="eastAsia" w:ascii="Times New Roman" w:hAnsi="Times New Roman" w:cs="Times New Roman"/>
          <w:lang w:val="en-US" w:eastAsia="zh-CN"/>
        </w:rPr>
        <w:t>university</w:t>
      </w:r>
      <w:r>
        <w:rPr>
          <w:rFonts w:hint="eastAsia" w:ascii="Times New Roman" w:hAnsi="Times New Roman" w:cs="Times New Roman"/>
        </w:rPr>
        <w:t>.</w:t>
      </w:r>
    </w:p>
    <w:p w14:paraId="1E37689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(01:25:14): Wow, you're awesome. You have bravely </w:t>
      </w:r>
      <w:r>
        <w:rPr>
          <w:rFonts w:ascii="Times New Roman" w:hAnsi="Times New Roman" w:cs="Times New Roman"/>
          <w:lang w:eastAsia="zh-CN"/>
        </w:rPr>
        <w:t xml:space="preserve">expressed </w:t>
      </w:r>
      <w:r>
        <w:rPr>
          <w:rFonts w:ascii="Times New Roman" w:hAnsi="Times New Roman" w:cs="Times New Roman"/>
        </w:rPr>
        <w:t>your point of view.</w:t>
      </w:r>
    </w:p>
    <w:p w14:paraId="652A5083">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(01:25:46): Yeah, don't reflect. Everything is someone else's problem.</w:t>
      </w:r>
    </w:p>
    <w:p w14:paraId="2CD9917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(01:25:49): </w:t>
      </w:r>
      <w:r>
        <w:rPr>
          <w:rFonts w:ascii="Times New Roman" w:hAnsi="Times New Roman" w:cs="Times New Roman"/>
          <w:lang w:eastAsia="zh-CN"/>
        </w:rPr>
        <w:t>Yeah</w:t>
      </w:r>
      <w:r>
        <w:rPr>
          <w:rFonts w:ascii="Times New Roman" w:hAnsi="Times New Roman" w:cs="Times New Roman"/>
        </w:rPr>
        <w:t xml:space="preserve">. </w:t>
      </w:r>
      <w:r>
        <w:rPr>
          <w:rFonts w:ascii="Times New Roman" w:hAnsi="Times New Roman" w:cs="Times New Roman"/>
          <w:lang w:eastAsia="zh-CN"/>
        </w:rPr>
        <w:t xml:space="preserve">Harrison, </w:t>
      </w:r>
      <w:r>
        <w:rPr>
          <w:rFonts w:ascii="Times New Roman" w:hAnsi="Times New Roman" w:cs="Times New Roman"/>
        </w:rPr>
        <w:t>what about you?</w:t>
      </w:r>
    </w:p>
    <w:p w14:paraId="6D2921A0">
      <w:pPr>
        <w:jc w:val="both"/>
        <w:rPr>
          <w:rFonts w:ascii="Times New Roman" w:hAnsi="Times New Roman" w:cs="Times New Roman"/>
        </w:rPr>
      </w:pPr>
      <w:r>
        <w:rPr>
          <w:rFonts w:ascii="Times New Roman" w:hAnsi="Times New Roman" w:cs="Times New Roman"/>
        </w:rPr>
        <w:t xml:space="preserve">Harrison (01:25:58): I agree with that. It's better to be bold. Don't be too </w:t>
      </w:r>
      <w:r>
        <w:rPr>
          <w:rFonts w:ascii="Times New Roman" w:hAnsi="Times New Roman" w:cs="Times New Roman"/>
          <w:lang w:eastAsia="zh-CN"/>
        </w:rPr>
        <w:t>reflective</w:t>
      </w:r>
      <w:r>
        <w:rPr>
          <w:rFonts w:ascii="Times New Roman" w:hAnsi="Times New Roman" w:cs="Times New Roman"/>
        </w:rPr>
        <w:t>. Say whatever you think</w:t>
      </w:r>
      <w:r>
        <w:rPr>
          <w:rFonts w:ascii="Times New Roman" w:hAnsi="Times New Roman" w:cs="Times New Roman"/>
          <w:lang w:eastAsia="zh-CN"/>
        </w:rPr>
        <w:t xml:space="preserve">, and that </w:t>
      </w:r>
      <w:r>
        <w:rPr>
          <w:rFonts w:ascii="Times New Roman" w:hAnsi="Times New Roman" w:cs="Times New Roman"/>
        </w:rPr>
        <w:t>might be better.</w:t>
      </w:r>
    </w:p>
    <w:p w14:paraId="1FF397A2">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(01:26:18): </w:t>
      </w:r>
      <w:r>
        <w:rPr>
          <w:rFonts w:ascii="Times New Roman" w:hAnsi="Times New Roman" w:cs="Times New Roman"/>
          <w:lang w:eastAsia="zh-CN"/>
        </w:rPr>
        <w:t>Mavis, what about you?</w:t>
      </w:r>
    </w:p>
    <w:p w14:paraId="2C283237">
      <w:pPr>
        <w:jc w:val="both"/>
        <w:rPr>
          <w:rFonts w:ascii="Times New Roman" w:hAnsi="Times New Roman" w:cs="Times New Roman"/>
        </w:rPr>
      </w:pPr>
      <w:r>
        <w:rPr>
          <w:rFonts w:ascii="Times New Roman" w:hAnsi="Times New Roman" w:cs="Times New Roman"/>
          <w:lang w:eastAsia="zh-CN"/>
        </w:rPr>
        <w:t>Mavis</w:t>
      </w:r>
      <w:r>
        <w:rPr>
          <w:rFonts w:ascii="Times New Roman" w:hAnsi="Times New Roman" w:cs="Times New Roman"/>
        </w:rPr>
        <w:t>(01:26:24): I advise keeping your passport with you</w:t>
      </w:r>
      <w:r>
        <w:rPr>
          <w:rFonts w:ascii="Times New Roman" w:hAnsi="Times New Roman" w:cs="Times New Roman"/>
          <w:lang w:eastAsia="zh-CN"/>
        </w:rPr>
        <w:t xml:space="preserve">. </w:t>
      </w:r>
      <w:r>
        <w:rPr>
          <w:rFonts w:ascii="Times New Roman" w:hAnsi="Times New Roman" w:cs="Times New Roman"/>
        </w:rPr>
        <w:t>I always kept my passport with me because sometimes, when you take a grab</w:t>
      </w:r>
      <w:r>
        <w:rPr>
          <w:rFonts w:ascii="Times New Roman" w:hAnsi="Times New Roman" w:cs="Times New Roman"/>
          <w:lang w:eastAsia="zh-CN"/>
        </w:rPr>
        <w:t xml:space="preserve">, </w:t>
      </w:r>
      <w:r>
        <w:rPr>
          <w:rFonts w:ascii="Times New Roman" w:hAnsi="Times New Roman" w:cs="Times New Roman"/>
        </w:rPr>
        <w:t>the police will check the car to see if you have a passport. I just keep my passport with me all the time, so I could easily lose it. My friend told me that you don't need to carry your passport; you can just get an ID card from your school</w:t>
      </w:r>
      <w:r>
        <w:rPr>
          <w:rFonts w:ascii="Times New Roman" w:hAnsi="Times New Roman" w:cs="Times New Roman"/>
          <w:lang w:eastAsia="zh-CN"/>
        </w:rPr>
        <w:t xml:space="preserve">. My advice </w:t>
      </w:r>
      <w:r>
        <w:rPr>
          <w:rFonts w:ascii="Times New Roman" w:hAnsi="Times New Roman" w:cs="Times New Roman"/>
        </w:rPr>
        <w:t xml:space="preserve">about socialising is that you don't need to get involved in too many social activities because it's not beneficial. One or two reliable friends who can help you out are enough. Sometimes, too much socialising </w:t>
      </w:r>
      <w:r>
        <w:rPr>
          <w:rFonts w:ascii="Times New Roman" w:hAnsi="Times New Roman" w:cs="Times New Roman"/>
          <w:lang w:eastAsia="zh-CN"/>
        </w:rPr>
        <w:t xml:space="preserve">can be a </w:t>
      </w:r>
      <w:r>
        <w:rPr>
          <w:rFonts w:ascii="Times New Roman" w:hAnsi="Times New Roman" w:cs="Times New Roman"/>
        </w:rPr>
        <w:t>problem.</w:t>
      </w:r>
    </w:p>
    <w:p w14:paraId="73C2DEB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(01:27:14): OK. Miya</w:t>
      </w:r>
      <w:r>
        <w:rPr>
          <w:rFonts w:ascii="Times New Roman" w:hAnsi="Times New Roman" w:cs="Times New Roman"/>
          <w:lang w:eastAsia="zh-CN"/>
        </w:rPr>
        <w:t xml:space="preserve">, do </w:t>
      </w:r>
      <w:r>
        <w:rPr>
          <w:rFonts w:ascii="Times New Roman" w:hAnsi="Times New Roman" w:cs="Times New Roman"/>
        </w:rPr>
        <w:t>you have any advice for the younger students?</w:t>
      </w:r>
    </w:p>
    <w:p w14:paraId="05CD7ECC">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 xml:space="preserve">(01:27:23): </w:t>
      </w:r>
      <w:r>
        <w:rPr>
          <w:rFonts w:ascii="Times New Roman" w:hAnsi="Times New Roman" w:cs="Times New Roman"/>
          <w:lang w:eastAsia="zh-CN"/>
        </w:rPr>
        <w:t>In</w:t>
      </w:r>
      <w:r>
        <w:rPr>
          <w:rFonts w:ascii="Times New Roman" w:hAnsi="Times New Roman" w:cs="Times New Roman"/>
        </w:rPr>
        <w:t xml:space="preserve"> terms of learning, it's important to learn English well. Socially</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agree with Mavis that it's </w:t>
      </w:r>
      <w:r>
        <w:rPr>
          <w:rFonts w:ascii="Times New Roman" w:hAnsi="Times New Roman" w:cs="Times New Roman"/>
        </w:rPr>
        <w:t xml:space="preserve">important not to socialise too much. You </w:t>
      </w:r>
      <w:r>
        <w:rPr>
          <w:rFonts w:ascii="Times New Roman" w:hAnsi="Times New Roman" w:cs="Times New Roman"/>
          <w:lang w:eastAsia="zh-CN"/>
        </w:rPr>
        <w:t xml:space="preserve">don't </w:t>
      </w:r>
      <w:r>
        <w:rPr>
          <w:rFonts w:ascii="Times New Roman" w:hAnsi="Times New Roman" w:cs="Times New Roman"/>
        </w:rPr>
        <w:t xml:space="preserve">have to socialise with everyone when you first come here, just take your time, </w:t>
      </w:r>
      <w:r>
        <w:rPr>
          <w:rFonts w:ascii="Times New Roman" w:hAnsi="Times New Roman" w:cs="Times New Roman"/>
          <w:lang w:eastAsia="zh-CN"/>
        </w:rPr>
        <w:t xml:space="preserve">look for </w:t>
      </w:r>
      <w:r>
        <w:rPr>
          <w:rFonts w:ascii="Times New Roman" w:hAnsi="Times New Roman" w:cs="Times New Roman"/>
        </w:rPr>
        <w:t xml:space="preserve">one or two people you get along with, and socialise </w:t>
      </w:r>
      <w:r>
        <w:rPr>
          <w:rFonts w:ascii="Times New Roman" w:hAnsi="Times New Roman" w:cs="Times New Roman"/>
          <w:lang w:eastAsia="zh-CN"/>
        </w:rPr>
        <w:t xml:space="preserve">with them </w:t>
      </w:r>
      <w:r>
        <w:rPr>
          <w:rFonts w:ascii="Times New Roman" w:hAnsi="Times New Roman" w:cs="Times New Roman"/>
        </w:rPr>
        <w:t>appropriately</w:t>
      </w:r>
      <w:r>
        <w:rPr>
          <w:rFonts w:ascii="Times New Roman" w:hAnsi="Times New Roman" w:cs="Times New Roman"/>
          <w:lang w:eastAsia="zh-CN"/>
        </w:rPr>
        <w:t xml:space="preserve">. Some of </w:t>
      </w:r>
      <w:r>
        <w:rPr>
          <w:rFonts w:ascii="Times New Roman" w:hAnsi="Times New Roman" w:cs="Times New Roman"/>
        </w:rPr>
        <w:t xml:space="preserve">my classmates around me like to socialise and invite many people to their homes for dinner every time they meet, and people may feel grateful to them on the surface, but they may turn around and say, "Ugh, I shouldn't have come if I had known that". </w:t>
      </w:r>
      <w:r>
        <w:rPr>
          <w:rFonts w:ascii="Times New Roman" w:hAnsi="Times New Roman" w:cs="Times New Roman"/>
          <w:lang w:eastAsia="zh-CN"/>
        </w:rPr>
        <w:t xml:space="preserve">So, </w:t>
      </w:r>
      <w:r>
        <w:rPr>
          <w:rFonts w:ascii="Times New Roman" w:hAnsi="Times New Roman" w:cs="Times New Roman"/>
        </w:rPr>
        <w:t>there is no need to socialise with so many people, just one or two reliable ones.</w:t>
      </w:r>
    </w:p>
    <w:p w14:paraId="6C3F012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(01:28:55): OK, </w:t>
      </w:r>
      <w:r>
        <w:rPr>
          <w:rFonts w:ascii="Times New Roman" w:hAnsi="Times New Roman" w:cs="Times New Roman"/>
          <w:lang w:eastAsia="zh-CN"/>
        </w:rPr>
        <w:t xml:space="preserve">Eloquent, and </w:t>
      </w:r>
      <w:r>
        <w:rPr>
          <w:rFonts w:ascii="Times New Roman" w:hAnsi="Times New Roman" w:cs="Times New Roman"/>
        </w:rPr>
        <w:t>you?</w:t>
      </w:r>
    </w:p>
    <w:p w14:paraId="489F31EB">
      <w:pPr>
        <w:jc w:val="both"/>
        <w:rPr>
          <w:rFonts w:ascii="Times New Roman" w:hAnsi="Times New Roman" w:cs="Times New Roman"/>
        </w:rPr>
      </w:pPr>
      <w:r>
        <w:rPr>
          <w:rFonts w:ascii="Times New Roman" w:hAnsi="Times New Roman" w:cs="Times New Roman"/>
          <w:lang w:eastAsia="zh-CN"/>
        </w:rPr>
        <w:t xml:space="preserve">Yao </w:t>
      </w:r>
      <w:r>
        <w:rPr>
          <w:rFonts w:hint="eastAsia" w:ascii="Times New Roman" w:hAnsi="Times New Roman" w:cs="Times New Roman"/>
          <w:lang w:eastAsia="zh-CN"/>
        </w:rPr>
        <w:t xml:space="preserve">Lingli </w:t>
      </w:r>
      <w:r>
        <w:rPr>
          <w:rFonts w:ascii="Times New Roman" w:hAnsi="Times New Roman" w:cs="Times New Roman"/>
          <w:lang w:eastAsia="zh-CN"/>
        </w:rPr>
        <w:t>(</w:t>
      </w:r>
      <w:r>
        <w:rPr>
          <w:rFonts w:ascii="Times New Roman" w:hAnsi="Times New Roman" w:cs="Times New Roman"/>
        </w:rPr>
        <w:t xml:space="preserve">01:29:04): </w:t>
      </w:r>
      <w:r>
        <w:rPr>
          <w:rFonts w:ascii="Times New Roman" w:hAnsi="Times New Roman" w:cs="Times New Roman"/>
          <w:lang w:eastAsia="zh-CN"/>
        </w:rPr>
        <w:t xml:space="preserve">I would recommend </w:t>
      </w:r>
      <w:r>
        <w:rPr>
          <w:rFonts w:ascii="Times New Roman" w:hAnsi="Times New Roman" w:cs="Times New Roman"/>
        </w:rPr>
        <w:t xml:space="preserve">talking to your teachers more! </w:t>
      </w:r>
      <w:r>
        <w:rPr>
          <w:rFonts w:ascii="Times New Roman" w:hAnsi="Times New Roman" w:cs="Times New Roman"/>
          <w:lang w:eastAsia="zh-CN"/>
        </w:rPr>
        <w:t xml:space="preserve">Especially </w:t>
      </w:r>
      <w:r>
        <w:rPr>
          <w:rFonts w:ascii="Times New Roman" w:hAnsi="Times New Roman" w:cs="Times New Roman"/>
        </w:rPr>
        <w:t>in learning</w:t>
      </w:r>
      <w:r>
        <w:rPr>
          <w:rFonts w:ascii="Times New Roman" w:hAnsi="Times New Roman" w:cs="Times New Roman"/>
          <w:lang w:eastAsia="zh-CN"/>
        </w:rPr>
        <w:t xml:space="preserve">, </w:t>
      </w:r>
      <w:r>
        <w:rPr>
          <w:rFonts w:ascii="Times New Roman" w:hAnsi="Times New Roman" w:cs="Times New Roman"/>
        </w:rPr>
        <w:t xml:space="preserve">there is a course teacher is also very good. I also often go to him </w:t>
      </w:r>
      <w:r>
        <w:rPr>
          <w:rFonts w:ascii="Times New Roman" w:hAnsi="Times New Roman" w:cs="Times New Roman"/>
          <w:lang w:eastAsia="zh-CN"/>
        </w:rPr>
        <w:t>after class to ask for advice</w:t>
      </w:r>
      <w:r>
        <w:rPr>
          <w:rFonts w:ascii="Times New Roman" w:hAnsi="Times New Roman" w:cs="Times New Roman"/>
        </w:rPr>
        <w:t xml:space="preserve">, and then that course grade is </w:t>
      </w:r>
      <w:r>
        <w:rPr>
          <w:rFonts w:ascii="Times New Roman" w:hAnsi="Times New Roman" w:cs="Times New Roman"/>
          <w:lang w:eastAsia="zh-CN"/>
        </w:rPr>
        <w:t xml:space="preserve">very </w:t>
      </w:r>
      <w:r>
        <w:rPr>
          <w:rFonts w:ascii="Times New Roman" w:hAnsi="Times New Roman" w:cs="Times New Roman"/>
        </w:rPr>
        <w:t xml:space="preserve">good. The main </w:t>
      </w:r>
      <w:r>
        <w:rPr>
          <w:rFonts w:ascii="Times New Roman" w:hAnsi="Times New Roman" w:cs="Times New Roman"/>
          <w:lang w:eastAsia="zh-CN"/>
        </w:rPr>
        <w:t xml:space="preserve">reason is that </w:t>
      </w:r>
      <w:r>
        <w:rPr>
          <w:rFonts w:ascii="Times New Roman" w:hAnsi="Times New Roman" w:cs="Times New Roman"/>
        </w:rPr>
        <w:t xml:space="preserve">I like that teacher, he is very gentle. </w:t>
      </w:r>
      <w:r>
        <w:rPr>
          <w:rFonts w:ascii="Times New Roman" w:hAnsi="Times New Roman" w:cs="Times New Roman"/>
          <w:lang w:eastAsia="zh-CN"/>
        </w:rPr>
        <w:t xml:space="preserve">In addition, </w:t>
      </w:r>
      <w:r>
        <w:rPr>
          <w:rFonts w:ascii="Times New Roman" w:hAnsi="Times New Roman" w:cs="Times New Roman"/>
        </w:rPr>
        <w:t xml:space="preserve">is </w:t>
      </w:r>
      <w:r>
        <w:rPr>
          <w:rFonts w:ascii="Times New Roman" w:hAnsi="Times New Roman" w:cs="Times New Roman"/>
          <w:lang w:eastAsia="zh-CN"/>
        </w:rPr>
        <w:t xml:space="preserve">to be </w:t>
      </w:r>
      <w:r>
        <w:rPr>
          <w:rFonts w:ascii="Times New Roman" w:hAnsi="Times New Roman" w:cs="Times New Roman"/>
        </w:rPr>
        <w:t>on time and to complete the teacher-assigned homework because these usual points are still quite a lot.</w:t>
      </w:r>
    </w:p>
    <w:p w14:paraId="65CE262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(01:29:53): OK, thanks for all the advice</w:t>
      </w:r>
      <w:r>
        <w:rPr>
          <w:rFonts w:hint="eastAsia" w:ascii="Times New Roman" w:hAnsi="Times New Roman" w:cs="Times New Roman"/>
          <w:lang w:eastAsia="zh-CN"/>
        </w:rPr>
        <w:t xml:space="preserve">. </w:t>
      </w:r>
      <w:r>
        <w:rPr>
          <w:rFonts w:ascii="Times New Roman" w:hAnsi="Times New Roman" w:cs="Times New Roman"/>
        </w:rPr>
        <w:t>Our last question is, in what ways do you feel you have achieved personal growth during your intercultural academic journey</w:t>
      </w:r>
      <w:r>
        <w:rPr>
          <w:rFonts w:ascii="Times New Roman" w:hAnsi="Times New Roman" w:cs="Times New Roman"/>
          <w:lang w:eastAsia="zh-CN"/>
        </w:rPr>
        <w:t>?</w:t>
      </w:r>
    </w:p>
    <w:p w14:paraId="08BA9911">
      <w:pPr>
        <w:jc w:val="both"/>
        <w:rPr>
          <w:rFonts w:ascii="Times New Roman" w:hAnsi="Times New Roman" w:cs="Times New Roman"/>
        </w:rPr>
      </w:pPr>
      <w:r>
        <w:rPr>
          <w:rFonts w:ascii="Times New Roman" w:hAnsi="Times New Roman" w:cs="Times New Roman"/>
          <w:lang w:eastAsia="zh-CN"/>
        </w:rPr>
        <w:t>Hanyu</w:t>
      </w:r>
      <w:r>
        <w:rPr>
          <w:rFonts w:ascii="Times New Roman" w:hAnsi="Times New Roman" w:cs="Times New Roman"/>
        </w:rPr>
        <w:t xml:space="preserve">(01:30:21): For me, I'm not afraid to get into trouble. How do you say it? For me, when I first came out to class, if the teacher couldn't understand what I was saying, I would probably wonder if I was pronouncing it </w:t>
      </w:r>
      <w:r>
        <w:rPr>
          <w:rFonts w:ascii="Times New Roman" w:hAnsi="Times New Roman" w:cs="Times New Roman"/>
          <w:lang w:eastAsia="zh-CN"/>
        </w:rPr>
        <w:t>wrong</w:t>
      </w:r>
      <w:r>
        <w:rPr>
          <w:rFonts w:ascii="Times New Roman" w:hAnsi="Times New Roman" w:cs="Times New Roman"/>
        </w:rPr>
        <w:t xml:space="preserve"> and if there was a slight difference in their local accent over here</w:t>
      </w:r>
      <w:r>
        <w:rPr>
          <w:rFonts w:ascii="Times New Roman" w:hAnsi="Times New Roman" w:cs="Times New Roman"/>
          <w:lang w:eastAsia="zh-CN"/>
        </w:rPr>
        <w:t xml:space="preserve">. </w:t>
      </w:r>
      <w:r>
        <w:rPr>
          <w:rFonts w:ascii="Times New Roman" w:hAnsi="Times New Roman" w:cs="Times New Roman"/>
        </w:rPr>
        <w:t>But now I think you're a university teacher, and you can't understand a student, so</w:t>
      </w:r>
      <w:r>
        <w:rPr>
          <w:rFonts w:ascii="Times New Roman" w:hAnsi="Times New Roman" w:cs="Times New Roman"/>
          <w:lang w:eastAsia="zh-CN"/>
        </w:rPr>
        <w:t xml:space="preserve"> </w:t>
      </w:r>
      <w:r>
        <w:rPr>
          <w:rFonts w:ascii="Times New Roman" w:hAnsi="Times New Roman" w:cs="Times New Roman"/>
        </w:rPr>
        <w:t xml:space="preserve">there's nothing wrong with </w:t>
      </w:r>
      <w:r>
        <w:rPr>
          <w:rFonts w:ascii="Times New Roman" w:hAnsi="Times New Roman" w:cs="Times New Roman"/>
          <w:lang w:eastAsia="zh-CN"/>
        </w:rPr>
        <w:t xml:space="preserve">the </w:t>
      </w:r>
      <w:r>
        <w:rPr>
          <w:rFonts w:ascii="Times New Roman" w:hAnsi="Times New Roman" w:cs="Times New Roman"/>
        </w:rPr>
        <w:t xml:space="preserve">concepts </w:t>
      </w:r>
      <w:r>
        <w:rPr>
          <w:rFonts w:ascii="Times New Roman" w:hAnsi="Times New Roman" w:cs="Times New Roman"/>
          <w:lang w:eastAsia="zh-CN"/>
        </w:rPr>
        <w:t xml:space="preserve">I'm talking about. So </w:t>
      </w:r>
      <w:r>
        <w:rPr>
          <w:rFonts w:ascii="Times New Roman" w:hAnsi="Times New Roman" w:cs="Times New Roman"/>
        </w:rPr>
        <w:t>it's just, dare I say it, to open your mouth. It's their business, not mine, if they can't understand.</w:t>
      </w:r>
    </w:p>
    <w:p w14:paraId="33E79A1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(01:31:02): Harrison</w:t>
      </w:r>
      <w:r>
        <w:rPr>
          <w:rFonts w:ascii="Times New Roman" w:hAnsi="Times New Roman" w:cs="Times New Roman"/>
          <w:lang w:eastAsia="zh-CN"/>
        </w:rPr>
        <w:t xml:space="preserve">, </w:t>
      </w:r>
      <w:r>
        <w:rPr>
          <w:rFonts w:ascii="Times New Roman" w:hAnsi="Times New Roman" w:cs="Times New Roman"/>
        </w:rPr>
        <w:t>what about you?</w:t>
      </w:r>
    </w:p>
    <w:p w14:paraId="68A82823">
      <w:pPr>
        <w:jc w:val="both"/>
        <w:rPr>
          <w:rFonts w:ascii="Times New Roman" w:hAnsi="Times New Roman" w:cs="Times New Roman"/>
        </w:rPr>
      </w:pPr>
      <w:r>
        <w:rPr>
          <w:rFonts w:ascii="Times New Roman" w:hAnsi="Times New Roman" w:cs="Times New Roman"/>
        </w:rPr>
        <w:t>Harrison(01:31:07): I think I'm self-reliant! In junior high and high school, I lived in a homestay</w:t>
      </w:r>
      <w:r>
        <w:rPr>
          <w:rFonts w:ascii="Times New Roman" w:hAnsi="Times New Roman" w:cs="Times New Roman"/>
          <w:lang w:eastAsia="zh-CN"/>
        </w:rPr>
        <w:t xml:space="preserve">, and I </w:t>
      </w:r>
      <w:r>
        <w:rPr>
          <w:rFonts w:ascii="Times New Roman" w:hAnsi="Times New Roman" w:cs="Times New Roman"/>
        </w:rPr>
        <w:t>wasn't very good at doing things myself</w:t>
      </w:r>
      <w:r>
        <w:rPr>
          <w:rFonts w:ascii="Times New Roman" w:hAnsi="Times New Roman" w:cs="Times New Roman"/>
          <w:lang w:eastAsia="zh-CN"/>
        </w:rPr>
        <w:t xml:space="preserve">. </w:t>
      </w:r>
      <w:r>
        <w:rPr>
          <w:rFonts w:ascii="Times New Roman" w:hAnsi="Times New Roman" w:cs="Times New Roman"/>
        </w:rPr>
        <w:t xml:space="preserve">But now I </w:t>
      </w:r>
      <w:r>
        <w:rPr>
          <w:rFonts w:ascii="Times New Roman" w:hAnsi="Times New Roman" w:cs="Times New Roman"/>
          <w:lang w:eastAsia="zh-CN"/>
        </w:rPr>
        <w:t xml:space="preserve">have to </w:t>
      </w:r>
      <w:r>
        <w:rPr>
          <w:rFonts w:ascii="Times New Roman" w:hAnsi="Times New Roman" w:cs="Times New Roman"/>
        </w:rPr>
        <w:t>live outside by myself, so I've learnt a lot of things like cooking and so on.</w:t>
      </w:r>
    </w:p>
    <w:p w14:paraId="2E6370CB">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(01:31:38): </w:t>
      </w:r>
      <w:r>
        <w:rPr>
          <w:rFonts w:ascii="Times New Roman" w:hAnsi="Times New Roman" w:cs="Times New Roman"/>
          <w:lang w:eastAsia="zh-CN"/>
        </w:rPr>
        <w:t xml:space="preserve">Having the </w:t>
      </w:r>
      <w:r>
        <w:rPr>
          <w:rFonts w:ascii="Times New Roman" w:hAnsi="Times New Roman" w:cs="Times New Roman"/>
        </w:rPr>
        <w:t xml:space="preserve">ability to live more independently </w:t>
      </w:r>
      <w:r>
        <w:rPr>
          <w:rFonts w:ascii="Times New Roman" w:hAnsi="Times New Roman" w:cs="Times New Roman"/>
          <w:lang w:eastAsia="zh-CN"/>
        </w:rPr>
        <w:t>?</w:t>
      </w:r>
    </w:p>
    <w:p w14:paraId="599F8C6C">
      <w:pPr>
        <w:jc w:val="both"/>
        <w:rPr>
          <w:rFonts w:ascii="Times New Roman" w:hAnsi="Times New Roman" w:cs="Times New Roman"/>
        </w:rPr>
      </w:pPr>
      <w:r>
        <w:rPr>
          <w:rFonts w:ascii="Times New Roman" w:hAnsi="Times New Roman" w:cs="Times New Roman"/>
        </w:rPr>
        <w:t>Harrison (01:31:39): Right.</w:t>
      </w:r>
    </w:p>
    <w:p w14:paraId="1C8E61F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(01:31:41): </w:t>
      </w:r>
      <w:r>
        <w:rPr>
          <w:rFonts w:ascii="Times New Roman" w:hAnsi="Times New Roman" w:cs="Times New Roman"/>
          <w:lang w:eastAsia="zh-CN"/>
        </w:rPr>
        <w:t xml:space="preserve">Velvet, </w:t>
      </w:r>
      <w:r>
        <w:rPr>
          <w:rFonts w:ascii="Times New Roman" w:hAnsi="Times New Roman" w:cs="Times New Roman"/>
        </w:rPr>
        <w:t>what about you? Where is one of your biggest growths?</w:t>
      </w:r>
    </w:p>
    <w:p w14:paraId="2F3A8CC6">
      <w:pPr>
        <w:jc w:val="both"/>
        <w:rPr>
          <w:rFonts w:ascii="Times New Roman" w:hAnsi="Times New Roman" w:cs="Times New Roman"/>
        </w:rPr>
      </w:pPr>
      <w:r>
        <w:rPr>
          <w:rFonts w:ascii="Times New Roman" w:hAnsi="Times New Roman" w:cs="Times New Roman"/>
          <w:lang w:eastAsia="zh-CN"/>
        </w:rPr>
        <w:t>Yao Lingling (</w:t>
      </w:r>
      <w:r>
        <w:rPr>
          <w:rFonts w:ascii="Times New Roman" w:hAnsi="Times New Roman" w:cs="Times New Roman"/>
        </w:rPr>
        <w:t>01:31:48): I'</w:t>
      </w:r>
      <w:r>
        <w:rPr>
          <w:rFonts w:ascii="Times New Roman" w:hAnsi="Times New Roman" w:cs="Times New Roman"/>
          <w:lang w:eastAsia="zh-CN"/>
        </w:rPr>
        <w:t xml:space="preserve">ve </w:t>
      </w:r>
      <w:r>
        <w:rPr>
          <w:rFonts w:ascii="Times New Roman" w:hAnsi="Times New Roman" w:cs="Times New Roman"/>
        </w:rPr>
        <w:t>become more independent</w:t>
      </w:r>
      <w:r>
        <w:rPr>
          <w:rFonts w:ascii="Times New Roman" w:hAnsi="Times New Roman" w:cs="Times New Roman"/>
          <w:lang w:eastAsia="zh-CN"/>
        </w:rPr>
        <w:t xml:space="preserve">. </w:t>
      </w:r>
      <w:r>
        <w:rPr>
          <w:rFonts w:ascii="Times New Roman" w:hAnsi="Times New Roman" w:cs="Times New Roman"/>
        </w:rPr>
        <w:t xml:space="preserve">In the past, I was not very independent </w:t>
      </w:r>
      <w:r>
        <w:rPr>
          <w:rFonts w:ascii="Times New Roman" w:hAnsi="Times New Roman" w:cs="Times New Roman"/>
          <w:lang w:eastAsia="zh-CN"/>
        </w:rPr>
        <w:t xml:space="preserve">at home, </w:t>
      </w:r>
      <w:r>
        <w:rPr>
          <w:rFonts w:ascii="Times New Roman" w:hAnsi="Times New Roman" w:cs="Times New Roman"/>
        </w:rPr>
        <w:t>and I had to ask for help from my family and friends</w:t>
      </w:r>
      <w:r>
        <w:rPr>
          <w:rFonts w:ascii="Times New Roman" w:hAnsi="Times New Roman" w:cs="Times New Roman"/>
          <w:lang w:eastAsia="zh-CN"/>
        </w:rPr>
        <w:t xml:space="preserve">. </w:t>
      </w:r>
      <w:r>
        <w:rPr>
          <w:rFonts w:ascii="Times New Roman" w:hAnsi="Times New Roman" w:cs="Times New Roman"/>
        </w:rPr>
        <w:t xml:space="preserve">Now that I have come to </w:t>
      </w:r>
      <w:r>
        <w:rPr>
          <w:rFonts w:ascii="Times New Roman" w:hAnsi="Times New Roman" w:cs="Times New Roman"/>
          <w:lang w:eastAsia="zh-CN"/>
        </w:rPr>
        <w:t xml:space="preserve">Malaysia to study and </w:t>
      </w:r>
      <w:r>
        <w:rPr>
          <w:rFonts w:ascii="Times New Roman" w:hAnsi="Times New Roman" w:cs="Times New Roman"/>
        </w:rPr>
        <w:t xml:space="preserve">left my family and friends, </w:t>
      </w:r>
      <w:r>
        <w:rPr>
          <w:rFonts w:ascii="Times New Roman" w:hAnsi="Times New Roman" w:cs="Times New Roman"/>
          <w:lang w:eastAsia="zh-CN"/>
        </w:rPr>
        <w:t xml:space="preserve">I was </w:t>
      </w:r>
      <w:r>
        <w:rPr>
          <w:rFonts w:ascii="Times New Roman" w:hAnsi="Times New Roman" w:cs="Times New Roman"/>
        </w:rPr>
        <w:t>not used to doing</w:t>
      </w:r>
      <w:r>
        <w:rPr>
          <w:rFonts w:ascii="Times New Roman" w:hAnsi="Times New Roman" w:cs="Times New Roman"/>
          <w:lang w:eastAsia="zh-CN"/>
        </w:rPr>
        <w:t xml:space="preserve"> everything </w:t>
      </w:r>
      <w:r>
        <w:rPr>
          <w:rFonts w:ascii="Times New Roman" w:hAnsi="Times New Roman" w:cs="Times New Roman"/>
        </w:rPr>
        <w:t>by myself at the beginning</w:t>
      </w:r>
      <w:r>
        <w:rPr>
          <w:rFonts w:ascii="Times New Roman" w:hAnsi="Times New Roman" w:cs="Times New Roman"/>
          <w:lang w:eastAsia="zh-CN"/>
        </w:rPr>
        <w:t xml:space="preserve">. Still, now I can do it all by myself. </w:t>
      </w:r>
      <w:r>
        <w:rPr>
          <w:rFonts w:ascii="Times New Roman" w:hAnsi="Times New Roman" w:cs="Times New Roman"/>
        </w:rPr>
        <w:t xml:space="preserve">But now that I </w:t>
      </w:r>
      <w:r>
        <w:rPr>
          <w:rFonts w:ascii="Times New Roman" w:hAnsi="Times New Roman" w:cs="Times New Roman"/>
          <w:lang w:eastAsia="zh-CN"/>
        </w:rPr>
        <w:t>can</w:t>
      </w:r>
      <w:r>
        <w:rPr>
          <w:rFonts w:ascii="Times New Roman" w:hAnsi="Times New Roman" w:cs="Times New Roman"/>
        </w:rPr>
        <w:t xml:space="preserve"> do all these things by myself and become independent</w:t>
      </w:r>
      <w:r>
        <w:rPr>
          <w:rFonts w:ascii="Times New Roman" w:hAnsi="Times New Roman" w:cs="Times New Roman"/>
          <w:lang w:eastAsia="zh-CN"/>
        </w:rPr>
        <w:t xml:space="preserve">, it is a </w:t>
      </w:r>
      <w:r>
        <w:rPr>
          <w:rFonts w:ascii="Times New Roman" w:hAnsi="Times New Roman" w:cs="Times New Roman"/>
        </w:rPr>
        <w:t>great gain for me.</w:t>
      </w:r>
    </w:p>
    <w:p w14:paraId="24BA3811">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(01:32:31): great. </w:t>
      </w:r>
      <w:r>
        <w:rPr>
          <w:rFonts w:ascii="Times New Roman" w:hAnsi="Times New Roman" w:cs="Times New Roman"/>
          <w:lang w:eastAsia="zh-CN"/>
        </w:rPr>
        <w:t xml:space="preserve">Mavis, </w:t>
      </w:r>
      <w:r>
        <w:rPr>
          <w:rFonts w:ascii="Times New Roman" w:hAnsi="Times New Roman" w:cs="Times New Roman"/>
        </w:rPr>
        <w:t>what about you</w:t>
      </w:r>
      <w:r>
        <w:rPr>
          <w:rFonts w:ascii="Times New Roman" w:hAnsi="Times New Roman" w:cs="Times New Roman"/>
          <w:lang w:eastAsia="zh-CN"/>
        </w:rPr>
        <w:t>?</w:t>
      </w:r>
    </w:p>
    <w:p w14:paraId="41EC9764">
      <w:pPr>
        <w:jc w:val="both"/>
        <w:rPr>
          <w:rFonts w:hint="eastAsia" w:ascii="Times New Roman" w:hAnsi="Times New Roman" w:cs="Times New Roman"/>
          <w:lang w:eastAsia="zh-CN"/>
        </w:rPr>
      </w:pPr>
      <w:r>
        <w:rPr>
          <w:rFonts w:ascii="Times New Roman" w:hAnsi="Times New Roman" w:cs="Times New Roman"/>
          <w:lang w:eastAsia="zh-CN"/>
        </w:rPr>
        <w:t>Mavis</w:t>
      </w:r>
      <w:r>
        <w:rPr>
          <w:rFonts w:ascii="Times New Roman" w:hAnsi="Times New Roman" w:cs="Times New Roman"/>
        </w:rPr>
        <w:t xml:space="preserve">(01:32:40): </w:t>
      </w:r>
      <w:r>
        <w:rPr>
          <w:rFonts w:ascii="Times New Roman" w:hAnsi="Times New Roman" w:cs="Times New Roman"/>
          <w:lang w:eastAsia="zh-CN"/>
        </w:rPr>
        <w:t xml:space="preserve">I agree with </w:t>
      </w:r>
      <w:r>
        <w:rPr>
          <w:rFonts w:ascii="Times New Roman" w:hAnsi="Times New Roman" w:cs="Times New Roman"/>
        </w:rPr>
        <w:t xml:space="preserve">Han </w:t>
      </w:r>
      <w:r>
        <w:rPr>
          <w:rFonts w:ascii="Times New Roman" w:hAnsi="Times New Roman" w:cs="Times New Roman"/>
          <w:lang w:eastAsia="zh-CN"/>
        </w:rPr>
        <w:t>Yu that I</w:t>
      </w:r>
      <w:r>
        <w:rPr>
          <w:rFonts w:ascii="Times New Roman" w:hAnsi="Times New Roman" w:cs="Times New Roman"/>
        </w:rPr>
        <w:t xml:space="preserve">'m not afraid of </w:t>
      </w:r>
      <w:r>
        <w:rPr>
          <w:rFonts w:ascii="Times New Roman" w:hAnsi="Times New Roman" w:cs="Times New Roman"/>
          <w:lang w:eastAsia="zh-CN"/>
        </w:rPr>
        <w:t>things</w:t>
      </w:r>
      <w:r>
        <w:rPr>
          <w:rFonts w:ascii="Times New Roman" w:hAnsi="Times New Roman" w:cs="Times New Roman"/>
        </w:rPr>
        <w:t xml:space="preserve">, or that when I encounter some difficulties, I can also think calmly </w:t>
      </w:r>
      <w:r>
        <w:rPr>
          <w:rFonts w:ascii="Times New Roman" w:hAnsi="Times New Roman" w:cs="Times New Roman"/>
          <w:lang w:eastAsia="zh-CN"/>
        </w:rPr>
        <w:t xml:space="preserve">and </w:t>
      </w:r>
      <w:r>
        <w:rPr>
          <w:rFonts w:ascii="Times New Roman" w:hAnsi="Times New Roman" w:cs="Times New Roman"/>
        </w:rPr>
        <w:t>independently right away, and I'm more calm when I think about what I should do, and I don't break down or anything so quickly, or I'm consumed internally, and I'm not consumed internally</w:t>
      </w:r>
      <w:r>
        <w:rPr>
          <w:rFonts w:ascii="Times New Roman" w:hAnsi="Times New Roman" w:cs="Times New Roman"/>
          <w:lang w:eastAsia="zh-CN"/>
        </w:rPr>
        <w:t xml:space="preserve">, </w:t>
      </w:r>
      <w:r>
        <w:rPr>
          <w:rFonts w:ascii="Times New Roman" w:hAnsi="Times New Roman" w:cs="Times New Roman"/>
        </w:rPr>
        <w:t>but I'</w:t>
      </w:r>
      <w:r>
        <w:rPr>
          <w:rFonts w:ascii="Times New Roman" w:hAnsi="Times New Roman" w:cs="Times New Roman"/>
          <w:lang w:eastAsia="zh-CN"/>
        </w:rPr>
        <w:t xml:space="preserve">m consumed by </w:t>
      </w:r>
      <w:r>
        <w:rPr>
          <w:rFonts w:ascii="Times New Roman" w:hAnsi="Times New Roman" w:cs="Times New Roman"/>
        </w:rPr>
        <w:t xml:space="preserve">other people </w:t>
      </w:r>
      <w:r>
        <w:rPr>
          <w:rFonts w:ascii="Times New Roman" w:hAnsi="Times New Roman" w:cs="Times New Roman"/>
          <w:lang w:eastAsia="zh-CN"/>
        </w:rPr>
        <w:t xml:space="preserve">externally. Also, I'm </w:t>
      </w:r>
      <w:r>
        <w:rPr>
          <w:rFonts w:ascii="Times New Roman" w:hAnsi="Times New Roman" w:cs="Times New Roman"/>
        </w:rPr>
        <w:t>not as sociopathic as I was when I first came to Malaysia</w:t>
      </w:r>
      <w:r>
        <w:rPr>
          <w:rFonts w:ascii="Times New Roman" w:hAnsi="Times New Roman" w:cs="Times New Roman"/>
          <w:lang w:eastAsia="zh-CN"/>
        </w:rPr>
        <w:t xml:space="preserve">. </w:t>
      </w:r>
      <w:r>
        <w:rPr>
          <w:rFonts w:hint="eastAsia" w:ascii="Times New Roman" w:hAnsi="Times New Roman" w:cs="Times New Roman"/>
          <w:lang w:eastAsia="zh-CN"/>
        </w:rPr>
        <w:t>I feel like I've changed from being a sociopath to a social butterfly now that I can go ask for help right away when I need it or find someone on the street. When I first moved to Malaysia, I was incredibly afraid of people.</w:t>
      </w:r>
    </w:p>
    <w:p w14:paraId="0125E2F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(01:33:37): fantastic</w:t>
      </w:r>
      <w:r>
        <w:rPr>
          <w:rFonts w:ascii="Times New Roman" w:hAnsi="Times New Roman" w:cs="Times New Roman"/>
          <w:lang w:eastAsia="zh-CN"/>
        </w:rPr>
        <w:t xml:space="preserve">, </w:t>
      </w:r>
      <w:r>
        <w:rPr>
          <w:rFonts w:ascii="Times New Roman" w:hAnsi="Times New Roman" w:cs="Times New Roman"/>
        </w:rPr>
        <w:t xml:space="preserve">good last one, </w:t>
      </w:r>
      <w:r>
        <w:rPr>
          <w:rFonts w:ascii="Times New Roman" w:hAnsi="Times New Roman" w:cs="Times New Roman"/>
          <w:lang w:eastAsia="zh-CN"/>
        </w:rPr>
        <w:t>Miya</w:t>
      </w:r>
      <w:r>
        <w:rPr>
          <w:rFonts w:ascii="Times New Roman" w:hAnsi="Times New Roman" w:cs="Times New Roman"/>
        </w:rPr>
        <w:t>!</w:t>
      </w:r>
    </w:p>
    <w:p w14:paraId="4996B512">
      <w:pPr>
        <w:keepNext w:val="0"/>
        <w:keepLines w:val="0"/>
        <w:widowControl/>
        <w:suppressLineNumbers w:val="0"/>
        <w:spacing w:before="0" w:beforeAutospacing="0" w:after="0" w:afterAutospacing="0"/>
        <w:ind w:left="0" w:right="0"/>
        <w:jc w:val="left"/>
        <w:rPr>
          <w:rFonts w:ascii="Times New Roman" w:hAnsi="Times New Roman" w:cs="Times New Roman"/>
        </w:rPr>
      </w:pPr>
      <w:r>
        <w:rPr>
          <w:rFonts w:ascii="Times New Roman" w:hAnsi="Times New Roman" w:cs="Times New Roman"/>
          <w:lang w:eastAsia="zh-CN"/>
        </w:rPr>
        <w:t>Miya</w:t>
      </w:r>
      <w:r>
        <w:rPr>
          <w:rFonts w:ascii="Times New Roman" w:hAnsi="Times New Roman" w:cs="Times New Roman"/>
        </w:rPr>
        <w:t xml:space="preserve">(01:33:42): I feel like </w:t>
      </w:r>
      <w:r>
        <w:rPr>
          <w:rFonts w:ascii="Times New Roman" w:hAnsi="Times New Roman" w:cs="Times New Roman"/>
          <w:lang w:eastAsia="zh-CN"/>
        </w:rPr>
        <w:t>I'</w:t>
      </w:r>
      <w:r>
        <w:rPr>
          <w:rFonts w:ascii="Times New Roman" w:hAnsi="Times New Roman" w:cs="Times New Roman"/>
        </w:rPr>
        <w:t>ve matured a bit mentally, and I'</w:t>
      </w:r>
      <w:r>
        <w:rPr>
          <w:rFonts w:ascii="Times New Roman" w:hAnsi="Times New Roman" w:cs="Times New Roman"/>
          <w:lang w:eastAsia="zh-CN"/>
        </w:rPr>
        <w:t xml:space="preserve">m more </w:t>
      </w:r>
      <w:r>
        <w:rPr>
          <w:rFonts w:ascii="Times New Roman" w:hAnsi="Times New Roman" w:cs="Times New Roman"/>
        </w:rPr>
        <w:t>independent</w:t>
      </w:r>
      <w:r>
        <w:rPr>
          <w:rFonts w:ascii="Times New Roman" w:hAnsi="Times New Roman" w:cs="Times New Roman"/>
          <w:lang w:eastAsia="zh-CN"/>
        </w:rPr>
        <w:t>.</w:t>
      </w:r>
      <w:r>
        <w:rPr>
          <w:rFonts w:ascii="Times New Roman" w:hAnsi="Times New Roman" w:cs="Times New Roman"/>
        </w:rPr>
        <w:t xml:space="preserve"> I went to school alone, rented an apartment by myself, and took care of myself alone. After I went abroad, I found that I encountered a lot of difficulties </w:t>
      </w:r>
      <w:r>
        <w:rPr>
          <w:rFonts w:ascii="Times New Roman" w:hAnsi="Times New Roman" w:cs="Times New Roman"/>
          <w:lang w:eastAsia="zh-CN"/>
        </w:rPr>
        <w:t xml:space="preserve">and </w:t>
      </w:r>
      <w:r>
        <w:rPr>
          <w:rFonts w:ascii="Times New Roman" w:hAnsi="Times New Roman" w:cs="Times New Roman"/>
        </w:rPr>
        <w:t xml:space="preserve">all kinds of things which I didn't encounter much at home. The first time I experienced it here, it was like, "Oh, my God! What's going on? How did this happen? How could this happen to me? After </w:t>
      </w:r>
      <w:r>
        <w:rPr>
          <w:rFonts w:ascii="Times New Roman" w:hAnsi="Times New Roman" w:cs="Times New Roman"/>
          <w:lang w:eastAsia="zh-CN"/>
        </w:rPr>
        <w:t>more</w:t>
      </w:r>
      <w:r>
        <w:rPr>
          <w:rFonts w:ascii="Times New Roman" w:hAnsi="Times New Roman" w:cs="Times New Roman"/>
        </w:rPr>
        <w:t xml:space="preserve"> experiences, I got used to it </w:t>
      </w:r>
      <w:r>
        <w:rPr>
          <w:rFonts w:ascii="Times New Roman" w:hAnsi="Times New Roman" w:cs="Times New Roman"/>
          <w:lang w:eastAsia="zh-CN"/>
        </w:rPr>
        <w:t xml:space="preserve">and </w:t>
      </w:r>
      <w:r>
        <w:rPr>
          <w:rFonts w:ascii="Times New Roman" w:hAnsi="Times New Roman" w:cs="Times New Roman"/>
        </w:rPr>
        <w:t>thought it was normal</w:t>
      </w:r>
      <w:r>
        <w:rPr>
          <w:rFonts w:ascii="Times New Roman" w:hAnsi="Times New Roman" w:cs="Times New Roman"/>
          <w:lang w:eastAsia="zh-CN"/>
        </w:rPr>
        <w:t xml:space="preserve">. </w:t>
      </w:r>
      <w:r>
        <w:rPr>
          <w:rFonts w:ascii="Times New Roman" w:hAnsi="Times New Roman" w:cs="Times New Roman"/>
        </w:rPr>
        <w:t xml:space="preserve">For example, Malaysian </w:t>
      </w:r>
      <w:r>
        <w:rPr>
          <w:rFonts w:ascii="Times New Roman" w:hAnsi="Times New Roman" w:cs="Times New Roman"/>
          <w:lang w:eastAsia="zh-CN"/>
        </w:rPr>
        <w:t xml:space="preserve">schools </w:t>
      </w:r>
      <w:r>
        <w:rPr>
          <w:rFonts w:ascii="Times New Roman" w:hAnsi="Times New Roman" w:cs="Times New Roman"/>
        </w:rPr>
        <w:t xml:space="preserve">are really slow in dealing with things, and then we're all </w:t>
      </w:r>
      <w:r>
        <w:rPr>
          <w:rFonts w:ascii="Times New Roman" w:hAnsi="Times New Roman" w:cs="Times New Roman"/>
          <w:lang w:eastAsia="zh-CN"/>
        </w:rPr>
        <w:t xml:space="preserve">more </w:t>
      </w:r>
      <w:r>
        <w:rPr>
          <w:rFonts w:ascii="Times New Roman" w:hAnsi="Times New Roman" w:cs="Times New Roman"/>
        </w:rPr>
        <w:t>efficient at home</w:t>
      </w:r>
      <w:r>
        <w:rPr>
          <w:rFonts w:ascii="Times New Roman" w:hAnsi="Times New Roman" w:cs="Times New Roman"/>
          <w:lang w:eastAsia="zh-CN"/>
        </w:rPr>
        <w:t xml:space="preserve">, which </w:t>
      </w:r>
      <w:r>
        <w:rPr>
          <w:rFonts w:ascii="Times New Roman" w:hAnsi="Times New Roman" w:cs="Times New Roman"/>
        </w:rPr>
        <w:t xml:space="preserve">makes people a bit </w:t>
      </w:r>
      <w:r>
        <w:rPr>
          <w:rFonts w:ascii="Times New Roman" w:hAnsi="Times New Roman" w:cs="Times New Roman"/>
          <w:lang w:eastAsia="zh-CN"/>
        </w:rPr>
        <w:t>anxious</w:t>
      </w:r>
      <w:r>
        <w:rPr>
          <w:rFonts w:ascii="Times New Roman" w:hAnsi="Times New Roman" w:cs="Times New Roman"/>
        </w:rPr>
        <w:t xml:space="preserve">. </w:t>
      </w:r>
      <w:r>
        <w:rPr>
          <w:rFonts w:ascii="Times New Roman" w:hAnsi="Times New Roman" w:cs="Times New Roman"/>
          <w:lang w:eastAsia="zh-CN"/>
        </w:rPr>
        <w:t xml:space="preserve">At first, I wasn't used to this slow pace, but </w:t>
      </w:r>
      <w:r>
        <w:rPr>
          <w:rFonts w:ascii="Times New Roman" w:hAnsi="Times New Roman" w:cs="Times New Roman"/>
        </w:rPr>
        <w:t>then I got used to it</w:t>
      </w:r>
      <w:r>
        <w:rPr>
          <w:rFonts w:ascii="Times New Roman" w:hAnsi="Times New Roman" w:cs="Times New Roman"/>
          <w:lang w:eastAsia="zh-CN"/>
        </w:rPr>
        <w:t xml:space="preserve">. In addition, </w:t>
      </w:r>
      <w:r>
        <w:rPr>
          <w:rFonts w:hint="default" w:ascii="Times New Roman" w:hAnsi="Times New Roman" w:eastAsia="Times New Roman" w:cs="Times New Roman"/>
          <w:kern w:val="0"/>
          <w:sz w:val="24"/>
          <w:szCs w:val="24"/>
          <w:lang w:val="en-US" w:eastAsia="zh-CN" w:bidi="ar"/>
        </w:rPr>
        <w:t>I found it particularly easy to internalise myself and be sensitive. For instance, I might ask myself, "Did I do something? " If someone treats me poorly. Was there anything I said incorrectly? Was there something I did incorrectly? I might not have done an outstanding job if I offended him.</w:t>
      </w:r>
      <w:r>
        <w:rPr>
          <w:rFonts w:ascii="Times New Roman" w:hAnsi="Times New Roman" w:cs="Times New Roman"/>
        </w:rPr>
        <w:t xml:space="preserve"> </w:t>
      </w:r>
      <w:r>
        <w:rPr>
          <w:rFonts w:ascii="Times New Roman" w:hAnsi="Times New Roman" w:cs="Times New Roman"/>
          <w:lang w:eastAsia="zh-CN"/>
        </w:rPr>
        <w:t xml:space="preserve">But </w:t>
      </w:r>
      <w:r>
        <w:rPr>
          <w:rFonts w:ascii="Times New Roman" w:hAnsi="Times New Roman" w:cs="Times New Roman"/>
        </w:rPr>
        <w:t xml:space="preserve">now I try my best to do what belongs to me. For example, if it's my part of the group work, I will definitely finish it </w:t>
      </w:r>
      <w:r>
        <w:rPr>
          <w:rFonts w:ascii="Times New Roman" w:hAnsi="Times New Roman" w:cs="Times New Roman"/>
          <w:lang w:eastAsia="zh-CN"/>
        </w:rPr>
        <w:t xml:space="preserve">with </w:t>
      </w:r>
      <w:r>
        <w:rPr>
          <w:rFonts w:ascii="Times New Roman" w:hAnsi="Times New Roman" w:cs="Times New Roman"/>
        </w:rPr>
        <w:t>great care. If someone else doesn't know how to do it, I may do it with them</w:t>
      </w:r>
      <w:r>
        <w:rPr>
          <w:rFonts w:ascii="Times New Roman" w:hAnsi="Times New Roman" w:cs="Times New Roman"/>
          <w:lang w:eastAsia="zh-CN"/>
        </w:rPr>
        <w:t xml:space="preserve">, </w:t>
      </w:r>
      <w:r>
        <w:rPr>
          <w:rFonts w:ascii="Times New Roman" w:hAnsi="Times New Roman" w:cs="Times New Roman"/>
        </w:rPr>
        <w:t>even if they are unsatisfied. S</w:t>
      </w:r>
      <w:r>
        <w:rPr>
          <w:rFonts w:ascii="Times New Roman" w:hAnsi="Times New Roman" w:cs="Times New Roman"/>
          <w:lang w:eastAsia="zh-CN"/>
        </w:rPr>
        <w:t xml:space="preserve">ince you're </w:t>
      </w:r>
      <w:r>
        <w:rPr>
          <w:rFonts w:ascii="Times New Roman" w:hAnsi="Times New Roman" w:cs="Times New Roman"/>
        </w:rPr>
        <w:t xml:space="preserve">not confident </w:t>
      </w:r>
      <w:r>
        <w:rPr>
          <w:rFonts w:ascii="Times New Roman" w:hAnsi="Times New Roman" w:cs="Times New Roman"/>
          <w:lang w:eastAsia="zh-CN"/>
        </w:rPr>
        <w:t xml:space="preserve">with </w:t>
      </w:r>
      <w:r>
        <w:rPr>
          <w:rFonts w:ascii="Times New Roman" w:hAnsi="Times New Roman" w:cs="Times New Roman"/>
        </w:rPr>
        <w:t>this part of my work, you can change it for me</w:t>
      </w:r>
      <w:r>
        <w:rPr>
          <w:rFonts w:ascii="Times New Roman" w:hAnsi="Times New Roman" w:cs="Times New Roman"/>
          <w:lang w:eastAsia="zh-CN"/>
        </w:rPr>
        <w:t xml:space="preserve">. </w:t>
      </w:r>
      <w:r>
        <w:rPr>
          <w:rFonts w:ascii="Times New Roman" w:hAnsi="Times New Roman" w:cs="Times New Roman"/>
        </w:rPr>
        <w:t>Anyway, I think I'</w:t>
      </w:r>
      <w:r>
        <w:rPr>
          <w:rFonts w:ascii="Times New Roman" w:hAnsi="Times New Roman" w:cs="Times New Roman"/>
          <w:lang w:eastAsia="zh-CN"/>
        </w:rPr>
        <w:t>ve</w:t>
      </w:r>
      <w:r>
        <w:rPr>
          <w:rFonts w:ascii="Times New Roman" w:hAnsi="Times New Roman" w:cs="Times New Roman"/>
        </w:rPr>
        <w:t xml:space="preserve"> done a pretty good job. If other people are dissatisfied, it's someone else's problem, and if you can change it for me, then I'll thank you, and if you don't change it either, that's it.</w:t>
      </w:r>
    </w:p>
    <w:p w14:paraId="5A8D6F5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(01:36:08): </w:t>
      </w:r>
      <w:r>
        <w:rPr>
          <w:rFonts w:ascii="Times New Roman" w:hAnsi="Times New Roman" w:cs="Times New Roman"/>
          <w:lang w:eastAsia="zh-CN"/>
        </w:rPr>
        <w:t xml:space="preserve">Miya </w:t>
      </w:r>
      <w:r>
        <w:rPr>
          <w:rFonts w:ascii="Times New Roman" w:hAnsi="Times New Roman" w:cs="Times New Roman"/>
        </w:rPr>
        <w:t>is very close to Han Yu's point</w:t>
      </w:r>
      <w:r>
        <w:rPr>
          <w:rFonts w:ascii="Times New Roman" w:hAnsi="Times New Roman" w:cs="Times New Roman"/>
          <w:lang w:eastAsia="zh-CN"/>
        </w:rPr>
        <w:t>.</w:t>
      </w:r>
      <w:r>
        <w:rPr>
          <w:rFonts w:ascii="Times New Roman" w:hAnsi="Times New Roman" w:cs="Times New Roman"/>
        </w:rPr>
        <w:t xml:space="preserve"> Thank you very much for sharing. I would like to ask everyone if there is still any questions we have about this discussion process that we all have? If you have any questions about this discussion and everyone's content information, you can ask me and I'll answer them all.</w:t>
      </w:r>
    </w:p>
    <w:p w14:paraId="7BAB0AE8">
      <w:pPr>
        <w:jc w:val="both"/>
        <w:rPr>
          <w:rFonts w:ascii="Times New Roman" w:hAnsi="Times New Roman" w:cs="Times New Roman"/>
        </w:rPr>
      </w:pPr>
      <w:r>
        <w:rPr>
          <w:rFonts w:ascii="Times New Roman" w:hAnsi="Times New Roman" w:cs="Times New Roman"/>
          <w:lang w:eastAsia="zh-CN"/>
        </w:rPr>
        <w:t xml:space="preserve">Mavis </w:t>
      </w:r>
      <w:r>
        <w:rPr>
          <w:rFonts w:ascii="Times New Roman" w:hAnsi="Times New Roman" w:cs="Times New Roman"/>
        </w:rPr>
        <w:t>(01:36:48): Can I just log out for a second</w:t>
      </w:r>
      <w:r>
        <w:rPr>
          <w:rFonts w:ascii="Times New Roman" w:hAnsi="Times New Roman" w:cs="Times New Roman"/>
          <w:lang w:eastAsia="zh-CN"/>
        </w:rPr>
        <w:t>?</w:t>
      </w:r>
      <w:r>
        <w:rPr>
          <w:rFonts w:ascii="Times New Roman" w:hAnsi="Times New Roman" w:cs="Times New Roman"/>
        </w:rPr>
        <w:t xml:space="preserve"> Because I'm kind of in the middle of something here.</w:t>
      </w:r>
    </w:p>
    <w:p w14:paraId="65D54A7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(01:36:52): yes, thank you, hard work, </w:t>
      </w:r>
      <w:r>
        <w:rPr>
          <w:rFonts w:ascii="Times New Roman" w:hAnsi="Times New Roman" w:cs="Times New Roman"/>
          <w:lang w:eastAsia="zh-CN"/>
        </w:rPr>
        <w:t>Mavis</w:t>
      </w:r>
      <w:r>
        <w:rPr>
          <w:rFonts w:ascii="Times New Roman" w:hAnsi="Times New Roman" w:cs="Times New Roman"/>
        </w:rPr>
        <w:t>, bye!</w:t>
      </w:r>
    </w:p>
    <w:p w14:paraId="156E5A0E">
      <w:pPr>
        <w:jc w:val="both"/>
        <w:rPr>
          <w:rFonts w:ascii="Times New Roman" w:hAnsi="Times New Roman" w:cs="Times New Roman"/>
          <w:lang w:eastAsia="zh-CN"/>
        </w:rPr>
      </w:pPr>
      <w:r>
        <w:rPr>
          <w:rFonts w:ascii="Times New Roman" w:hAnsi="Times New Roman" w:cs="Times New Roman"/>
          <w:lang w:eastAsia="zh-CN"/>
        </w:rPr>
        <w:t xml:space="preserve">Mavis </w:t>
      </w:r>
      <w:r>
        <w:rPr>
          <w:rFonts w:ascii="Times New Roman" w:hAnsi="Times New Roman" w:cs="Times New Roman"/>
        </w:rPr>
        <w:t>(01:36:53): thanks! Bye</w:t>
      </w:r>
      <w:r>
        <w:rPr>
          <w:rFonts w:ascii="Times New Roman" w:hAnsi="Times New Roman" w:cs="Times New Roman"/>
          <w:lang w:eastAsia="zh-CN"/>
        </w:rPr>
        <w:t>.</w:t>
      </w:r>
    </w:p>
    <w:p w14:paraId="5D4346C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(01:37:01): If you don't have any questions, we're done. If you have any questions, you can chat with me privately. In addition, I can assure you that the content of these chats, if they appear in my thesis, will all be anonymous. Then the one that we sign will be handed over to our college for ethical review to </w:t>
      </w:r>
      <w:r>
        <w:rPr>
          <w:rFonts w:ascii="Times New Roman" w:hAnsi="Times New Roman" w:cs="Times New Roman"/>
          <w:lang w:eastAsia="zh-CN"/>
        </w:rPr>
        <w:t xml:space="preserve">prove that I really did </w:t>
      </w:r>
      <w:r>
        <w:rPr>
          <w:rFonts w:ascii="Times New Roman" w:hAnsi="Times New Roman" w:cs="Times New Roman"/>
        </w:rPr>
        <w:t>look for undergraduates, that I really did do this, and that we want to keep evidence of this</w:t>
      </w:r>
      <w:r>
        <w:rPr>
          <w:rFonts w:ascii="Times New Roman" w:hAnsi="Times New Roman" w:cs="Times New Roman"/>
          <w:lang w:eastAsia="zh-CN"/>
        </w:rPr>
        <w:t xml:space="preserve">, </w:t>
      </w:r>
      <w:r>
        <w:rPr>
          <w:rFonts w:ascii="Times New Roman" w:hAnsi="Times New Roman" w:cs="Times New Roman"/>
        </w:rPr>
        <w:t>so I need you to sign that informed consent form</w:t>
      </w:r>
      <w:r>
        <w:rPr>
          <w:rFonts w:ascii="Times New Roman" w:hAnsi="Times New Roman" w:cs="Times New Roman"/>
          <w:lang w:eastAsia="zh-CN"/>
        </w:rPr>
        <w:t xml:space="preserve">. </w:t>
      </w:r>
      <w:r>
        <w:rPr>
          <w:rFonts w:ascii="Times New Roman" w:hAnsi="Times New Roman" w:cs="Times New Roman"/>
        </w:rPr>
        <w:t>Also</w:t>
      </w:r>
      <w:r>
        <w:rPr>
          <w:rFonts w:ascii="Times New Roman" w:hAnsi="Times New Roman" w:cs="Times New Roman"/>
          <w:lang w:eastAsia="zh-CN"/>
        </w:rPr>
        <w:t xml:space="preserve">, </w:t>
      </w:r>
      <w:r>
        <w:rPr>
          <w:rFonts w:ascii="Times New Roman" w:hAnsi="Times New Roman" w:cs="Times New Roman"/>
        </w:rPr>
        <w:t>I will never publish this information about everyone personally on the website, nor will I publish everyone's real names, including passport numbers and age-matched information on my paper or online. It will all be anonymised for everyone. Thank you all again for your support and help. You have really helped me a lot!</w:t>
      </w:r>
    </w:p>
    <w:p w14:paraId="3477D987">
      <w:pPr>
        <w:jc w:val="both"/>
        <w:rPr>
          <w:rFonts w:ascii="Times New Roman" w:hAnsi="Times New Roman" w:cs="Times New Roman"/>
        </w:rPr>
      </w:pPr>
      <w:r>
        <w:rPr>
          <w:rFonts w:ascii="Times New Roman" w:hAnsi="Times New Roman" w:cs="Times New Roman"/>
          <w:lang w:eastAsia="zh-CN"/>
        </w:rPr>
        <w:t xml:space="preserve">Miya </w:t>
      </w:r>
      <w:r>
        <w:rPr>
          <w:rFonts w:ascii="Times New Roman" w:hAnsi="Times New Roman" w:cs="Times New Roman"/>
        </w:rPr>
        <w:t>(01:38:25): I feel like I learnt a lot too</w:t>
      </w:r>
      <w:r>
        <w:rPr>
          <w:rFonts w:ascii="Times New Roman" w:hAnsi="Times New Roman" w:cs="Times New Roman"/>
          <w:lang w:eastAsia="zh-CN"/>
        </w:rPr>
        <w:t xml:space="preserve">, </w:t>
      </w:r>
      <w:r>
        <w:rPr>
          <w:rFonts w:ascii="Times New Roman" w:hAnsi="Times New Roman" w:cs="Times New Roman"/>
        </w:rPr>
        <w:t>bye.</w:t>
      </w:r>
    </w:p>
    <w:p w14:paraId="0DC666E4">
      <w:pPr>
        <w:jc w:val="both"/>
        <w:rPr>
          <w:rFonts w:ascii="Times New Roman" w:hAnsi="Times New Roman" w:cs="Times New Roman"/>
        </w:rPr>
      </w:pPr>
      <w:r>
        <w:rPr>
          <w:rFonts w:ascii="Times New Roman" w:hAnsi="Times New Roman" w:cs="Times New Roman"/>
          <w:lang w:eastAsia="zh-CN"/>
        </w:rPr>
        <w:t xml:space="preserve">Hanyu </w:t>
      </w:r>
      <w:r>
        <w:rPr>
          <w:rFonts w:ascii="Times New Roman" w:hAnsi="Times New Roman" w:cs="Times New Roman"/>
        </w:rPr>
        <w:t>(01:38:31): bye, and good luck defending your PhD thesis too, bye!</w:t>
      </w:r>
    </w:p>
    <w:p w14:paraId="3255E754">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(01:38:35): Thanks, and good luck in </w:t>
      </w:r>
      <w:r>
        <w:rPr>
          <w:rFonts w:ascii="Times New Roman" w:hAnsi="Times New Roman" w:cs="Times New Roman"/>
          <w:lang w:eastAsia="zh-CN"/>
        </w:rPr>
        <w:t>graduating</w:t>
      </w:r>
      <w:r>
        <w:rPr>
          <w:rFonts w:ascii="Times New Roman" w:hAnsi="Times New Roman" w:cs="Times New Roman"/>
        </w:rPr>
        <w:t>! Bye</w:t>
      </w:r>
      <w:r>
        <w:rPr>
          <w:rFonts w:ascii="Times New Roman" w:hAnsi="Times New Roman" w:cs="Times New Roman"/>
          <w:lang w:eastAsia="zh-CN"/>
        </w:rPr>
        <w:t>!</w:t>
      </w:r>
    </w:p>
    <w:p w14:paraId="55D521F4">
      <w:pPr>
        <w:jc w:val="both"/>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4494325"/>
      <w:docPartObj>
        <w:docPartGallery w:val="autotext"/>
      </w:docPartObj>
    </w:sdtPr>
    <w:sdtContent>
      <w:p w14:paraId="565AB43A">
        <w:pPr>
          <w:pStyle w:val="24"/>
          <w:jc w:val="right"/>
        </w:pPr>
        <w:r>
          <w:fldChar w:fldCharType="begin"/>
        </w:r>
        <w:r>
          <w:instrText xml:space="preserve">PAGE   \* MERGEFORMAT</w:instrText>
        </w:r>
        <w:r>
          <w:fldChar w:fldCharType="separate"/>
        </w:r>
        <w:r>
          <w:rPr>
            <w:lang w:val="en-GB"/>
          </w:rPr>
          <w:t>2</w:t>
        </w:r>
        <w:r>
          <w:fldChar w:fldCharType="end"/>
        </w:r>
      </w:p>
    </w:sdtContent>
  </w:sdt>
  <w:p w14:paraId="7A417DEA">
    <w:pPr>
      <w:pStyle w:val="24"/>
      <w:jc w:val="center"/>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1F4B">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5D6B0">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4D015">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CCFB2">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F5F1A">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yNzEwtzQzM7QwMTZQ0lEKTi0uzszPAykwqgUAwNxvqywAAAA="/>
    <w:docVar w:name="commondata" w:val="eyJoZGlkIjoiN2YzNjBkOTgyNWQ1YTMxYzM3MzMwNWFiODNmOWIzYWMifQ=="/>
  </w:docVars>
  <w:rsids>
    <w:rsidRoot w:val="00172A27"/>
    <w:rsid w:val="00034616"/>
    <w:rsid w:val="0006063C"/>
    <w:rsid w:val="000D444D"/>
    <w:rsid w:val="0015074B"/>
    <w:rsid w:val="00156246"/>
    <w:rsid w:val="00215444"/>
    <w:rsid w:val="0029639D"/>
    <w:rsid w:val="00326F90"/>
    <w:rsid w:val="00455E95"/>
    <w:rsid w:val="00467444"/>
    <w:rsid w:val="004A0BD1"/>
    <w:rsid w:val="004A1C26"/>
    <w:rsid w:val="005B5D9C"/>
    <w:rsid w:val="006A0332"/>
    <w:rsid w:val="00A14777"/>
    <w:rsid w:val="00AA1D8D"/>
    <w:rsid w:val="00AC230F"/>
    <w:rsid w:val="00B47730"/>
    <w:rsid w:val="00C00F80"/>
    <w:rsid w:val="00CB0664"/>
    <w:rsid w:val="00CE58ED"/>
    <w:rsid w:val="00DD55FE"/>
    <w:rsid w:val="00EF750C"/>
    <w:rsid w:val="00FC693F"/>
    <w:rsid w:val="049F0A54"/>
    <w:rsid w:val="06FF5B8E"/>
    <w:rsid w:val="0757624F"/>
    <w:rsid w:val="07682129"/>
    <w:rsid w:val="089D4136"/>
    <w:rsid w:val="0A6738FC"/>
    <w:rsid w:val="0AD02447"/>
    <w:rsid w:val="0AF00DD3"/>
    <w:rsid w:val="0C5E1E2E"/>
    <w:rsid w:val="0F952068"/>
    <w:rsid w:val="10591DD9"/>
    <w:rsid w:val="11C646FD"/>
    <w:rsid w:val="12CA7B4C"/>
    <w:rsid w:val="16425395"/>
    <w:rsid w:val="16DF591A"/>
    <w:rsid w:val="17A10824"/>
    <w:rsid w:val="19020D80"/>
    <w:rsid w:val="1E641526"/>
    <w:rsid w:val="1F1B340B"/>
    <w:rsid w:val="1FF36381"/>
    <w:rsid w:val="24AD64C2"/>
    <w:rsid w:val="25F867A7"/>
    <w:rsid w:val="268A7AF6"/>
    <w:rsid w:val="27374997"/>
    <w:rsid w:val="28906833"/>
    <w:rsid w:val="29652E48"/>
    <w:rsid w:val="296A19BB"/>
    <w:rsid w:val="2B6C3B9C"/>
    <w:rsid w:val="2C5902E5"/>
    <w:rsid w:val="2D947006"/>
    <w:rsid w:val="30804555"/>
    <w:rsid w:val="30C55146"/>
    <w:rsid w:val="33853153"/>
    <w:rsid w:val="36B56A1C"/>
    <w:rsid w:val="37775881"/>
    <w:rsid w:val="387A7D6F"/>
    <w:rsid w:val="388536AC"/>
    <w:rsid w:val="39AE7B43"/>
    <w:rsid w:val="39CE0CE0"/>
    <w:rsid w:val="39F350B4"/>
    <w:rsid w:val="3AE0388B"/>
    <w:rsid w:val="3BD23551"/>
    <w:rsid w:val="3F147944"/>
    <w:rsid w:val="3F2D72BA"/>
    <w:rsid w:val="3F9E7671"/>
    <w:rsid w:val="3FA87286"/>
    <w:rsid w:val="4266250F"/>
    <w:rsid w:val="45407B15"/>
    <w:rsid w:val="4F434176"/>
    <w:rsid w:val="4FF07EA2"/>
    <w:rsid w:val="507C06E5"/>
    <w:rsid w:val="508B122D"/>
    <w:rsid w:val="50B2547E"/>
    <w:rsid w:val="510862C5"/>
    <w:rsid w:val="53AF1697"/>
    <w:rsid w:val="5507551A"/>
    <w:rsid w:val="569463D4"/>
    <w:rsid w:val="569E2C8B"/>
    <w:rsid w:val="57E91301"/>
    <w:rsid w:val="581F1A3E"/>
    <w:rsid w:val="59350DEE"/>
    <w:rsid w:val="59C02DAD"/>
    <w:rsid w:val="59CF0847"/>
    <w:rsid w:val="5E4A271C"/>
    <w:rsid w:val="5F855981"/>
    <w:rsid w:val="5F9A19AB"/>
    <w:rsid w:val="61761ABC"/>
    <w:rsid w:val="628A4F12"/>
    <w:rsid w:val="63794834"/>
    <w:rsid w:val="63922DF7"/>
    <w:rsid w:val="642462E1"/>
    <w:rsid w:val="65166F70"/>
    <w:rsid w:val="65770886"/>
    <w:rsid w:val="6BF735D8"/>
    <w:rsid w:val="6EDE394E"/>
    <w:rsid w:val="6F77160E"/>
    <w:rsid w:val="713D4C5C"/>
    <w:rsid w:val="77A514AF"/>
    <w:rsid w:val="78307F28"/>
    <w:rsid w:val="79B03421"/>
    <w:rsid w:val="7E30230F"/>
    <w:rsid w:val="7F135D82"/>
    <w:rsid w:val="7FC259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5"/>
    <w:autoRedefine/>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6"/>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7"/>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8"/>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50"/>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autoRedefine/>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autoRedefine/>
    <w:unhideWhenUsed/>
    <w:qFormat/>
    <w:uiPriority w:val="99"/>
    <w:pPr>
      <w:numPr>
        <w:ilvl w:val="0"/>
        <w:numId w:val="3"/>
      </w:numPr>
      <w:contextualSpacing/>
    </w:pPr>
  </w:style>
  <w:style w:type="paragraph" w:styleId="17">
    <w:name w:val="Body Text 3"/>
    <w:basedOn w:val="1"/>
    <w:link w:val="149"/>
    <w:autoRedefine/>
    <w:unhideWhenUsed/>
    <w:qFormat/>
    <w:uiPriority w:val="99"/>
    <w:pPr>
      <w:spacing w:after="120"/>
    </w:pPr>
    <w:rPr>
      <w:sz w:val="16"/>
      <w:szCs w:val="16"/>
    </w:rPr>
  </w:style>
  <w:style w:type="paragraph" w:styleId="18">
    <w:name w:val="List Bullet 3"/>
    <w:basedOn w:val="1"/>
    <w:autoRedefine/>
    <w:unhideWhenUsed/>
    <w:qFormat/>
    <w:uiPriority w:val="99"/>
    <w:pPr>
      <w:numPr>
        <w:ilvl w:val="0"/>
        <w:numId w:val="4"/>
      </w:numPr>
      <w:contextualSpacing/>
    </w:pPr>
  </w:style>
  <w:style w:type="paragraph" w:styleId="19">
    <w:name w:val="Body Text"/>
    <w:basedOn w:val="1"/>
    <w:link w:val="147"/>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9"/>
    <w:autoRedefine/>
    <w:unhideWhenUsed/>
    <w:qFormat/>
    <w:uiPriority w:val="99"/>
    <w:pPr>
      <w:tabs>
        <w:tab w:val="center" w:pos="4680"/>
        <w:tab w:val="right" w:pos="9360"/>
      </w:tabs>
      <w:spacing w:after="0" w:line="240" w:lineRule="auto"/>
    </w:pPr>
  </w:style>
  <w:style w:type="paragraph" w:styleId="25">
    <w:name w:val="header"/>
    <w:basedOn w:val="1"/>
    <w:link w:val="138"/>
    <w:autoRedefine/>
    <w:unhideWhenUsed/>
    <w:qFormat/>
    <w:uiPriority w:val="99"/>
    <w:pPr>
      <w:tabs>
        <w:tab w:val="center" w:pos="4680"/>
        <w:tab w:val="right" w:pos="9360"/>
      </w:tabs>
      <w:spacing w:after="0" w:line="240" w:lineRule="auto"/>
    </w:pPr>
  </w:style>
  <w:style w:type="paragraph" w:styleId="26">
    <w:name w:val="Subtitle"/>
    <w:basedOn w:val="1"/>
    <w:next w:val="1"/>
    <w:link w:val="145"/>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autoRedefine/>
    <w:unhideWhenUsed/>
    <w:qFormat/>
    <w:uiPriority w:val="99"/>
    <w:pPr>
      <w:ind w:left="360" w:hanging="360"/>
      <w:contextualSpacing/>
    </w:pPr>
  </w:style>
  <w:style w:type="paragraph" w:styleId="28">
    <w:name w:val="Body Text 2"/>
    <w:basedOn w:val="1"/>
    <w:link w:val="148"/>
    <w:unhideWhenUsed/>
    <w:qFormat/>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Normal (Web)"/>
    <w:basedOn w:val="1"/>
    <w:semiHidden/>
    <w:unhideWhenUsed/>
    <w:qFormat/>
    <w:uiPriority w:val="99"/>
    <w:rPr>
      <w:sz w:val="24"/>
    </w:rPr>
  </w:style>
  <w:style w:type="paragraph" w:styleId="31">
    <w:name w:val="List Continue 3"/>
    <w:basedOn w:val="1"/>
    <w:autoRedefine/>
    <w:unhideWhenUsed/>
    <w:qFormat/>
    <w:uiPriority w:val="99"/>
    <w:pPr>
      <w:spacing w:after="120"/>
      <w:ind w:left="1080"/>
      <w:contextualSpacing/>
    </w:pPr>
  </w:style>
  <w:style w:type="paragraph" w:styleId="32">
    <w:name w:val="Title"/>
    <w:basedOn w:val="1"/>
    <w:next w:val="1"/>
    <w:link w:val="144"/>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autoRedefine/>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autoRedefine/>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autoRedefine/>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autoRedefine/>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autoRedefine/>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autoRedefine/>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autoRedefine/>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autoRedefine/>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autoRedefine/>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autoRedefine/>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autoRedefine/>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autoRedefine/>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autoRedefine/>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autoRedefine/>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autoRedefine/>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autoRedefine/>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autoRedefine/>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autoRedefine/>
    <w:qFormat/>
    <w:uiPriority w:val="22"/>
    <w:rPr>
      <w:b/>
      <w:bCs/>
    </w:rPr>
  </w:style>
  <w:style w:type="character" w:styleId="135">
    <w:name w:val="Emphasis"/>
    <w:basedOn w:val="133"/>
    <w:qFormat/>
    <w:uiPriority w:val="20"/>
    <w:rPr>
      <w:i/>
      <w:iCs/>
    </w:rPr>
  </w:style>
  <w:style w:type="character" w:styleId="136">
    <w:name w:val="line number"/>
    <w:basedOn w:val="133"/>
    <w:unhideWhenUsed/>
    <w:qFormat/>
    <w:uiPriority w:val="99"/>
    <w:rPr>
      <w:rFonts w:hint="eastAsia"/>
      <w:sz w:val="24"/>
      <w:szCs w:val="24"/>
    </w:rPr>
  </w:style>
  <w:style w:type="character" w:styleId="137">
    <w:name w:val="Hyperlink"/>
    <w:unhideWhenUsed/>
    <w:qFormat/>
    <w:uiPriority w:val="99"/>
    <w:rPr>
      <w:rFonts w:hint="eastAsia" w:ascii="Calibri" w:hAnsi="Calibri" w:eastAsia="Times New Roman" w:cs="Times New Roman"/>
      <w:sz w:val="24"/>
      <w:szCs w:val="24"/>
    </w:rPr>
  </w:style>
  <w:style w:type="character" w:customStyle="1" w:styleId="138">
    <w:name w:val="Header Char"/>
    <w:basedOn w:val="133"/>
    <w:link w:val="25"/>
    <w:qFormat/>
    <w:uiPriority w:val="99"/>
  </w:style>
  <w:style w:type="character" w:customStyle="1" w:styleId="139">
    <w:name w:val="Footer Char"/>
    <w:basedOn w:val="133"/>
    <w:link w:val="24"/>
    <w:qFormat/>
    <w:uiPriority w:val="99"/>
  </w:style>
  <w:style w:type="paragraph" w:styleId="140">
    <w:name w:val="No Spacing"/>
    <w:qFormat/>
    <w:uiPriority w:val="1"/>
    <w:rPr>
      <w:rFonts w:asciiTheme="minorHAnsi" w:hAnsiTheme="minorHAnsi" w:eastAsiaTheme="minorEastAsia" w:cstheme="minorBidi"/>
      <w:sz w:val="22"/>
      <w:szCs w:val="22"/>
      <w:lang w:val="en-US" w:eastAsia="en-US" w:bidi="ar-SA"/>
    </w:rPr>
  </w:style>
  <w:style w:type="character" w:customStyle="1" w:styleId="141">
    <w:name w:val="Heading 1 Char"/>
    <w:basedOn w:val="133"/>
    <w:link w:val="3"/>
    <w:autoRedefine/>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3"/>
    <w:link w:val="4"/>
    <w:autoRedefine/>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3"/>
    <w:link w:val="5"/>
    <w:autoRedefine/>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3"/>
    <w:link w:val="19"/>
    <w:autoRedefine/>
    <w:qFormat/>
    <w:uiPriority w:val="99"/>
  </w:style>
  <w:style w:type="character" w:customStyle="1" w:styleId="148">
    <w:name w:val="Body Text 2 Char"/>
    <w:basedOn w:val="133"/>
    <w:link w:val="28"/>
    <w:qFormat/>
    <w:uiPriority w:val="99"/>
  </w:style>
  <w:style w:type="character" w:customStyle="1" w:styleId="149">
    <w:name w:val="Body Text 3 Char"/>
    <w:basedOn w:val="133"/>
    <w:link w:val="17"/>
    <w:qFormat/>
    <w:uiPriority w:val="99"/>
    <w:rPr>
      <w:sz w:val="16"/>
      <w:szCs w:val="16"/>
    </w:rPr>
  </w:style>
  <w:style w:type="character" w:customStyle="1" w:styleId="150">
    <w:name w:val="Macro Text Char"/>
    <w:basedOn w:val="133"/>
    <w:link w:val="2"/>
    <w:qFormat/>
    <w:uiPriority w:val="99"/>
    <w:rPr>
      <w:rFonts w:ascii="Courier" w:hAnsi="Courier"/>
      <w:sz w:val="20"/>
      <w:szCs w:val="20"/>
    </w:rPr>
  </w:style>
  <w:style w:type="paragraph" w:styleId="151">
    <w:name w:val="Quote"/>
    <w:basedOn w:val="1"/>
    <w:next w:val="1"/>
    <w:link w:val="152"/>
    <w:autoRedefine/>
    <w:qFormat/>
    <w:uiPriority w:val="29"/>
    <w:rPr>
      <w:i/>
      <w:iCs/>
      <w:color w:val="000000" w:themeColor="text1"/>
      <w14:textFill>
        <w14:solidFill>
          <w14:schemeClr w14:val="tx1"/>
        </w14:solidFill>
      </w14:textFill>
    </w:rPr>
  </w:style>
  <w:style w:type="character" w:customStyle="1" w:styleId="152">
    <w:name w:val="Quote Char"/>
    <w:basedOn w:val="133"/>
    <w:link w:val="151"/>
    <w:autoRedefine/>
    <w:qFormat/>
    <w:uiPriority w:val="29"/>
    <w:rPr>
      <w:i/>
      <w:iCs/>
      <w:color w:val="000000" w:themeColor="text1"/>
      <w14:textFill>
        <w14:solidFill>
          <w14:schemeClr w14:val="tx1"/>
        </w14:solidFill>
      </w14:textFill>
    </w:rPr>
  </w:style>
  <w:style w:type="character" w:customStyle="1" w:styleId="153">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3"/>
    <w:link w:val="7"/>
    <w:autoRedefine/>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3"/>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3"/>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autoRedefine/>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3"/>
    <w:link w:val="159"/>
    <w:qFormat/>
    <w:uiPriority w:val="30"/>
    <w:rPr>
      <w:b/>
      <w:bCs/>
      <w:i/>
      <w:iCs/>
      <w:color w:val="4F81BD" w:themeColor="accent1"/>
      <w14:textFill>
        <w14:solidFill>
          <w14:schemeClr w14:val="accent1"/>
        </w14:solidFill>
      </w14:textFill>
    </w:rPr>
  </w:style>
  <w:style w:type="character" w:customStyle="1" w:styleId="161">
    <w:name w:val="Subtle Emphasis1"/>
    <w:basedOn w:val="133"/>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1"/>
    <w:basedOn w:val="133"/>
    <w:autoRedefine/>
    <w:qFormat/>
    <w:uiPriority w:val="21"/>
    <w:rPr>
      <w:b/>
      <w:bCs/>
      <w:i/>
      <w:iCs/>
      <w:color w:val="4F81BD" w:themeColor="accent1"/>
      <w14:textFill>
        <w14:solidFill>
          <w14:schemeClr w14:val="accent1"/>
        </w14:solidFill>
      </w14:textFill>
    </w:rPr>
  </w:style>
  <w:style w:type="character" w:customStyle="1" w:styleId="163">
    <w:name w:val="Subtle Reference1"/>
    <w:basedOn w:val="133"/>
    <w:autoRedefine/>
    <w:qFormat/>
    <w:uiPriority w:val="31"/>
    <w:rPr>
      <w:smallCaps/>
      <w:color w:val="C0504D" w:themeColor="accent2"/>
      <w:u w:val="single"/>
      <w14:textFill>
        <w14:solidFill>
          <w14:schemeClr w14:val="accent2"/>
        </w14:solidFill>
      </w14:textFill>
    </w:rPr>
  </w:style>
  <w:style w:type="character" w:customStyle="1" w:styleId="164">
    <w:name w:val="Intense Reference1"/>
    <w:basedOn w:val="133"/>
    <w:qFormat/>
    <w:uiPriority w:val="32"/>
    <w:rPr>
      <w:b/>
      <w:bCs/>
      <w:smallCaps/>
      <w:color w:val="C0504D" w:themeColor="accent2"/>
      <w:spacing w:val="5"/>
      <w:u w:val="single"/>
      <w14:textFill>
        <w14:solidFill>
          <w14:schemeClr w14:val="accent2"/>
        </w14:solidFill>
      </w14:textFill>
    </w:rPr>
  </w:style>
  <w:style w:type="character" w:customStyle="1" w:styleId="165">
    <w:name w:val="Book Title1"/>
    <w:basedOn w:val="133"/>
    <w:autoRedefine/>
    <w:qFormat/>
    <w:uiPriority w:val="33"/>
    <w:rPr>
      <w:b/>
      <w:bCs/>
      <w:smallCaps/>
      <w:spacing w:val="5"/>
    </w:rPr>
  </w:style>
  <w:style w:type="paragraph" w:customStyle="1" w:styleId="166">
    <w:name w:val="TOC Heading1"/>
    <w:basedOn w:val="3"/>
    <w:next w:val="1"/>
    <w:semiHidden/>
    <w:unhideWhenUsed/>
    <w:qFormat/>
    <w:uiPriority w:val="39"/>
    <w:pPr>
      <w:outlineLvl w:val="9"/>
    </w:pPr>
  </w:style>
  <w:style w:type="table" w:customStyle="1" w:styleId="167">
    <w:name w:val="Table Normal"/>
    <w:basedOn w:val="33"/>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22</Pages>
  <Words>10543</Words>
  <Characters>50027</Characters>
  <Lines>768</Lines>
  <Paragraphs>322</Paragraphs>
  <TotalTime>422</TotalTime>
  <ScaleCrop>false</ScaleCrop>
  <LinksUpToDate>false</LinksUpToDate>
  <CharactersWithSpaces>60296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docId:B55EA4242A33D9ABCFC59D15AF18FF93</cp:keywords>
  <cp:lastModifiedBy>Million·J</cp:lastModifiedBy>
  <dcterms:modified xsi:type="dcterms:W3CDTF">2024-07-18T11:27:13Z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B4F778F585B242AE83ED5A3C84F96979_12</vt:lpwstr>
  </property>
  <property fmtid="{D5CDD505-2E9C-101B-9397-08002B2CF9AE}" pid="4" name="GrammarlyDocumentId">
    <vt:lpwstr>569cd45a085ebf4e80dec5ada6c47ea6fbeb69e349c9bad3284a81f0b83ac3ff</vt:lpwstr>
  </property>
</Properties>
</file>